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B39DB" w:rsidRDefault="0CE7DF3E" w14:paraId="330C08CC" w14:textId="6F9E53CB">
      <w:pPr>
        <w:pStyle w:val="Title"/>
        <w:spacing w:before="500"/>
      </w:pPr>
      <w:r w:rsidRPr="5C980E46">
        <w:rPr>
          <w:b/>
          <w:bCs/>
        </w:rPr>
        <w:t xml:space="preserve">MM00ddd - </w:t>
      </w:r>
      <w:proofErr w:type="spellStart"/>
      <w:r w:rsidRPr="5C980E46">
        <w:rPr>
          <w:b/>
          <w:bCs/>
        </w:rPr>
        <w:t>Ddddd</w:t>
      </w:r>
      <w:proofErr w:type="spellEnd"/>
      <w:r w:rsidRPr="5C980E46">
        <w:rPr>
          <w:b/>
          <w:bCs/>
        </w:rPr>
        <w:t xml:space="preserve"> - 001 - </w:t>
      </w:r>
      <w:r w:rsidRPr="5C980E46" w:rsidR="00E97288">
        <w:rPr>
          <w:b/>
          <w:bCs/>
        </w:rPr>
        <w:t xml:space="preserve">MHHS </w:t>
      </w:r>
      <w:r w:rsidRPr="5C980E46">
        <w:rPr>
          <w:b/>
          <w:bCs/>
        </w:rPr>
        <w:t>Supplier BM Unit Report</w:t>
      </w:r>
      <w:r w:rsidRPr="5C980E46" w:rsidR="00E97288">
        <w:rPr>
          <w:b/>
          <w:bCs/>
        </w:rPr>
        <w:t xml:space="preserve"> </w:t>
      </w:r>
    </w:p>
    <w:p w:rsidR="004B39DB" w:rsidRDefault="00197803" w14:paraId="49A0137D" w14:textId="77777777">
      <w:pPr>
        <w:pStyle w:val="Header"/>
        <w:spacing w:before="500" w:after="300"/>
      </w:pPr>
      <w:r>
        <w:rPr>
          <w:b/>
        </w:rPr>
        <w:t>Message Flow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39"/>
        <w:gridCol w:w="2941"/>
        <w:gridCol w:w="2939"/>
        <w:gridCol w:w="1382"/>
        <w:gridCol w:w="4495"/>
      </w:tblGrid>
      <w:tr w:rsidR="004B39DB" w:rsidTr="256EF550" w14:paraId="09AE7035" w14:textId="77777777">
        <w:tc>
          <w:tcPr>
            <w:tcW w:w="2939" w:type="dxa"/>
            <w:shd w:val="clear" w:color="auto" w:fill="4D8934"/>
            <w:tcMar/>
          </w:tcPr>
          <w:p w:rsidR="004B39DB" w:rsidRDefault="00197803" w14:paraId="21FF063E" w14:textId="77777777">
            <w:r>
              <w:rPr>
                <w:b/>
                <w:color w:val="FFFFFF"/>
              </w:rPr>
              <w:t>Market Message Reference</w:t>
            </w:r>
          </w:p>
        </w:tc>
        <w:tc>
          <w:tcPr>
            <w:tcW w:w="2941" w:type="dxa"/>
            <w:shd w:val="clear" w:color="auto" w:fill="4D8934"/>
            <w:tcMar/>
          </w:tcPr>
          <w:p w:rsidR="004B39DB" w:rsidRDefault="00197803" w14:paraId="5AAD5533" w14:textId="77777777">
            <w:r>
              <w:rPr>
                <w:b/>
                <w:color w:val="FFFFFF"/>
              </w:rPr>
              <w:t>MM Description</w:t>
            </w:r>
          </w:p>
        </w:tc>
        <w:tc>
          <w:tcPr>
            <w:tcW w:w="2939" w:type="dxa"/>
            <w:shd w:val="clear" w:color="auto" w:fill="4D8934"/>
            <w:tcMar/>
          </w:tcPr>
          <w:p w:rsidR="004B39DB" w:rsidRDefault="00197803" w14:paraId="1AE9D936" w14:textId="77777777">
            <w:r>
              <w:rPr>
                <w:b/>
                <w:color w:val="FFFFFF"/>
              </w:rPr>
              <w:t>Legacy Reference</w:t>
            </w:r>
          </w:p>
        </w:tc>
        <w:tc>
          <w:tcPr>
            <w:tcW w:w="1382" w:type="dxa"/>
            <w:shd w:val="clear" w:color="auto" w:fill="4D8934"/>
            <w:tcMar/>
          </w:tcPr>
          <w:p w:rsidR="004B39DB" w:rsidRDefault="00197803" w14:paraId="6B814A1E" w14:textId="77777777">
            <w:r>
              <w:rPr>
                <w:b/>
                <w:color w:val="FFFFFF"/>
              </w:rPr>
              <w:t>Version</w:t>
            </w:r>
          </w:p>
        </w:tc>
        <w:tc>
          <w:tcPr>
            <w:tcW w:w="4495" w:type="dxa"/>
            <w:shd w:val="clear" w:color="auto" w:fill="4D8934"/>
            <w:tcMar/>
          </w:tcPr>
          <w:p w:rsidR="004B39DB" w:rsidRDefault="00197803" w14:paraId="25546E3C" w14:textId="77777777">
            <w:r>
              <w:rPr>
                <w:b/>
                <w:color w:val="FFFFFF"/>
              </w:rPr>
              <w:t>Notes</w:t>
            </w:r>
          </w:p>
        </w:tc>
      </w:tr>
      <w:tr w:rsidR="004B39DB" w:rsidTr="256EF550" w14:paraId="6932ECDC" w14:textId="77777777">
        <w:tc>
          <w:tcPr>
            <w:tcW w:w="2939" w:type="dxa"/>
            <w:tcMar/>
          </w:tcPr>
          <w:p w:rsidR="004B39DB" w:rsidRDefault="0CE7DF3E" w14:paraId="6BFD8AF2" w14:textId="29BA270B">
            <w:r>
              <w:t>MM00ddd</w:t>
            </w:r>
          </w:p>
        </w:tc>
        <w:tc>
          <w:tcPr>
            <w:tcW w:w="2941" w:type="dxa"/>
            <w:tcMar/>
          </w:tcPr>
          <w:p w:rsidR="004B39DB" w:rsidP="00091FAF" w:rsidRDefault="00197803" w14:paraId="42E31AD5" w14:textId="0BC003E3">
            <w:r>
              <w:t>Report for each Supplier containing details of the Supplier’s valid BM Units, GSP Group</w:t>
            </w:r>
            <w:r w:rsidR="00E97288">
              <w:t xml:space="preserve"> </w:t>
            </w:r>
            <w:r>
              <w:t>/</w:t>
            </w:r>
            <w:r w:rsidR="00E97288">
              <w:t xml:space="preserve"> </w:t>
            </w:r>
            <w:r>
              <w:t>BM Unit</w:t>
            </w:r>
            <w:r w:rsidR="00E97288">
              <w:t xml:space="preserve"> </w:t>
            </w:r>
            <w:r>
              <w:t>/</w:t>
            </w:r>
            <w:r w:rsidR="536AF5E5">
              <w:t xml:space="preserve"> </w:t>
            </w:r>
            <w:r>
              <w:t>mappings and consumption</w:t>
            </w:r>
            <w:r w:rsidR="00E97288">
              <w:t xml:space="preserve"> </w:t>
            </w:r>
            <w:r>
              <w:t>/</w:t>
            </w:r>
            <w:r w:rsidR="00E97288">
              <w:t xml:space="preserve"> </w:t>
            </w:r>
            <w:r>
              <w:t>generation by BM Unit and Consumption Component Class.</w:t>
            </w:r>
          </w:p>
        </w:tc>
        <w:tc>
          <w:tcPr>
            <w:tcW w:w="2939" w:type="dxa"/>
            <w:tcMar/>
          </w:tcPr>
          <w:p w:rsidR="004B39DB" w:rsidRDefault="0CE7DF3E" w14:paraId="75A594FA" w14:textId="5601C9C7">
            <w:proofErr w:type="spellStart"/>
            <w:r>
              <w:t>Ddddd</w:t>
            </w:r>
            <w:proofErr w:type="spellEnd"/>
          </w:p>
        </w:tc>
        <w:tc>
          <w:tcPr>
            <w:tcW w:w="1382" w:type="dxa"/>
            <w:tcMar/>
          </w:tcPr>
          <w:p w:rsidR="004B39DB" w:rsidRDefault="00197803" w14:paraId="7FDB2701" w14:textId="77777777">
            <w:r>
              <w:t>001</w:t>
            </w:r>
          </w:p>
        </w:tc>
        <w:tc>
          <w:tcPr>
            <w:tcW w:w="4495" w:type="dxa"/>
            <w:tcMar/>
          </w:tcPr>
          <w:p w:rsidR="004B39DB" w:rsidP="00E97288" w:rsidRDefault="00197803" w14:paraId="079C38A0" w14:textId="1CD3A937">
            <w:r w:rsidR="00197803">
              <w:rPr/>
              <w:t xml:space="preserve">The Supplier BM Unit Report is output in ascending order by GSP Group </w:t>
            </w:r>
            <w:r w:rsidR="00197803">
              <w:rPr/>
              <w:t xml:space="preserve">Id.  </w:t>
            </w:r>
            <w:r w:rsidR="00197803">
              <w:rPr/>
              <w:t>The sort order of the repeating gr</w:t>
            </w:r>
            <w:r w:rsidR="00E97288">
              <w:rPr/>
              <w:t>oups is specified as follows:</w:t>
            </w:r>
            <w:r>
              <w:br/>
            </w:r>
            <w:r>
              <w:br/>
            </w:r>
            <w:r w:rsidR="00E97288">
              <w:rPr/>
              <w:t>BM</w:t>
            </w:r>
            <w:r w:rsidR="1DB58CB6">
              <w:rPr/>
              <w:t>1</w:t>
            </w:r>
            <w:r w:rsidR="00E97288">
              <w:rPr/>
              <w:t xml:space="preserve"> </w:t>
            </w:r>
            <w:r w:rsidR="00197803">
              <w:rPr/>
              <w:t>BM Unit Id, Consumption Component Class Id, Settlement Period Id</w:t>
            </w:r>
            <w:r>
              <w:br/>
            </w:r>
            <w:r>
              <w:br/>
            </w:r>
            <w:r w:rsidR="00197803">
              <w:rPr/>
              <w:t>BM</w:t>
            </w:r>
            <w:r w:rsidR="220BA818">
              <w:rPr/>
              <w:t>2</w:t>
            </w:r>
            <w:r w:rsidR="00197803">
              <w:rPr/>
              <w:t xml:space="preserve"> BM Unit Id, Settlement Period Id</w:t>
            </w:r>
            <w:r>
              <w:br/>
            </w:r>
            <w:r>
              <w:br/>
            </w:r>
            <w:r w:rsidR="00197803">
              <w:rPr/>
              <w:t>DA2 BM Unit Id, Consumption Component Class Id, Settlement Period Id</w:t>
            </w:r>
            <w:r>
              <w:br/>
            </w:r>
            <w:r>
              <w:br/>
            </w:r>
            <w:r w:rsidR="00197803">
              <w:rPr/>
              <w:t>The BM1 group will include all BM Units effective in the GSP Group on the Settlement Day for the Supplier</w:t>
            </w:r>
            <w:r w:rsidR="00197803">
              <w:rPr/>
              <w:t xml:space="preserve">.  </w:t>
            </w:r>
            <w:r w:rsidR="00197803">
              <w:rPr/>
              <w:t xml:space="preserve">This includes BM Units for which no energy was </w:t>
            </w:r>
            <w:r w:rsidR="00197803">
              <w:rPr/>
              <w:t>allocated</w:t>
            </w:r>
            <w:r w:rsidR="00197803">
              <w:rPr/>
              <w:t xml:space="preserve"> by the SSR Run;</w:t>
            </w:r>
            <w:r>
              <w:br/>
            </w:r>
            <w:r>
              <w:br/>
            </w:r>
            <w:r w:rsidR="00197803">
              <w:rPr/>
              <w:t>The BM</w:t>
            </w:r>
            <w:r w:rsidR="0076B585">
              <w:rPr/>
              <w:t>1</w:t>
            </w:r>
            <w:r w:rsidR="00197803">
              <w:rPr/>
              <w:t xml:space="preserve"> and BM</w:t>
            </w:r>
            <w:r w:rsidR="4E1F145E">
              <w:rPr/>
              <w:t>2</w:t>
            </w:r>
            <w:r w:rsidR="00197803">
              <w:rPr/>
              <w:t xml:space="preserve"> groups will include only those BM Units for which energy </w:t>
            </w:r>
            <w:r w:rsidR="00197803">
              <w:rPr/>
              <w:t>volumes have bee</w:t>
            </w:r>
            <w:r w:rsidR="00E97288">
              <w:rPr/>
              <w:t xml:space="preserve">n </w:t>
            </w:r>
            <w:r w:rsidR="00E97288">
              <w:rPr/>
              <w:t>allocated</w:t>
            </w:r>
            <w:r w:rsidR="00E97288">
              <w:rPr/>
              <w:t xml:space="preserve"> by the SSR Run</w:t>
            </w:r>
            <w:r w:rsidR="20E6A18F">
              <w:rPr/>
              <w:t>.</w:t>
            </w:r>
          </w:p>
        </w:tc>
      </w:tr>
    </w:tbl>
    <w:p w:rsidR="004B39DB" w:rsidRDefault="00197803" w14:paraId="44371C23" w14:textId="77777777">
      <w:pPr>
        <w:pStyle w:val="Header"/>
        <w:spacing w:before="500" w:after="300"/>
      </w:pPr>
      <w:r>
        <w:rPr>
          <w:b/>
        </w:rPr>
        <w:t>Scenario Variants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9"/>
        <w:gridCol w:w="2099"/>
        <w:gridCol w:w="2100"/>
        <w:gridCol w:w="2100"/>
        <w:gridCol w:w="2100"/>
        <w:gridCol w:w="2099"/>
        <w:gridCol w:w="2099"/>
      </w:tblGrid>
      <w:tr w:rsidR="004B39DB" w:rsidTr="0CE7DF3E" w14:paraId="5D811E98" w14:textId="77777777">
        <w:tc>
          <w:tcPr>
            <w:tcW w:w="2101" w:type="dxa"/>
            <w:shd w:val="clear" w:color="auto" w:fill="4D8934"/>
          </w:tcPr>
          <w:p w:rsidR="004B39DB" w:rsidRDefault="00197803" w14:paraId="6F6400CD" w14:textId="77777777">
            <w:r>
              <w:rPr>
                <w:b/>
                <w:color w:val="FFFFFF"/>
              </w:rPr>
              <w:t>Scenario Variant</w:t>
            </w:r>
          </w:p>
        </w:tc>
        <w:tc>
          <w:tcPr>
            <w:tcW w:w="2101" w:type="dxa"/>
            <w:shd w:val="clear" w:color="auto" w:fill="4D8934"/>
          </w:tcPr>
          <w:p w:rsidR="004B39DB" w:rsidRDefault="00197803" w14:paraId="0D909AED" w14:textId="77777777">
            <w:r>
              <w:rPr>
                <w:b/>
                <w:color w:val="FFFFFF"/>
              </w:rPr>
              <w:t>Name</w:t>
            </w:r>
          </w:p>
        </w:tc>
        <w:tc>
          <w:tcPr>
            <w:tcW w:w="2101" w:type="dxa"/>
            <w:shd w:val="clear" w:color="auto" w:fill="4D8934"/>
          </w:tcPr>
          <w:p w:rsidR="004B39DB" w:rsidRDefault="00197803" w14:paraId="67D63D4F" w14:textId="77777777">
            <w:r>
              <w:rPr>
                <w:b/>
                <w:color w:val="FFFFFF"/>
              </w:rPr>
              <w:t>Source</w:t>
            </w:r>
          </w:p>
        </w:tc>
        <w:tc>
          <w:tcPr>
            <w:tcW w:w="2101" w:type="dxa"/>
            <w:shd w:val="clear" w:color="auto" w:fill="4D8934"/>
          </w:tcPr>
          <w:p w:rsidR="004B39DB" w:rsidRDefault="00197803" w14:paraId="461A4C5F" w14:textId="77777777">
            <w:r>
              <w:rPr>
                <w:b/>
                <w:color w:val="FFFFFF"/>
              </w:rPr>
              <w:t>Target</w:t>
            </w:r>
          </w:p>
        </w:tc>
        <w:tc>
          <w:tcPr>
            <w:tcW w:w="2101" w:type="dxa"/>
            <w:shd w:val="clear" w:color="auto" w:fill="4D8934"/>
          </w:tcPr>
          <w:p w:rsidR="004B39DB" w:rsidRDefault="00197803" w14:paraId="468A569D" w14:textId="77777777">
            <w:r>
              <w:rPr>
                <w:b/>
                <w:color w:val="FFFFFF"/>
              </w:rPr>
              <w:t>Owner</w:t>
            </w:r>
          </w:p>
        </w:tc>
        <w:tc>
          <w:tcPr>
            <w:tcW w:w="2101" w:type="dxa"/>
            <w:shd w:val="clear" w:color="auto" w:fill="4D8934"/>
          </w:tcPr>
          <w:p w:rsidR="004B39DB" w:rsidRDefault="00197803" w14:paraId="70BD9496" w14:textId="77777777">
            <w:r>
              <w:rPr>
                <w:b/>
                <w:color w:val="FFFFFF"/>
              </w:rPr>
              <w:t>Route</w:t>
            </w:r>
          </w:p>
        </w:tc>
        <w:tc>
          <w:tcPr>
            <w:tcW w:w="2101" w:type="dxa"/>
            <w:shd w:val="clear" w:color="auto" w:fill="4D8934"/>
          </w:tcPr>
          <w:p w:rsidR="004B39DB" w:rsidRDefault="00197803" w14:paraId="206DFFD0" w14:textId="77777777">
            <w:r>
              <w:rPr>
                <w:b/>
                <w:color w:val="FFFFFF"/>
              </w:rPr>
              <w:t>Method</w:t>
            </w:r>
          </w:p>
        </w:tc>
      </w:tr>
      <w:tr w:rsidR="004B39DB" w:rsidTr="0CE7DF3E" w14:paraId="4753CB58" w14:textId="77777777">
        <w:tc>
          <w:tcPr>
            <w:tcW w:w="2101" w:type="dxa"/>
          </w:tcPr>
          <w:p w:rsidR="004B39DB" w:rsidRDefault="0CE7DF3E" w14:paraId="1F6D7122" w14:textId="328A28D7">
            <w:r>
              <w:t>SV00dddd</w:t>
            </w:r>
          </w:p>
        </w:tc>
        <w:tc>
          <w:tcPr>
            <w:tcW w:w="2101" w:type="dxa"/>
          </w:tcPr>
          <w:p w:rsidR="004B39DB" w:rsidRDefault="00091FAF" w14:paraId="7657F13B" w14:textId="5977C02A">
            <w:r>
              <w:t xml:space="preserve">MHHS </w:t>
            </w:r>
            <w:r w:rsidR="00197803">
              <w:t>Supplier BM Unit Report</w:t>
            </w:r>
          </w:p>
        </w:tc>
        <w:tc>
          <w:tcPr>
            <w:tcW w:w="2101" w:type="dxa"/>
          </w:tcPr>
          <w:p w:rsidR="004B39DB" w:rsidRDefault="00197803" w14:paraId="3CC17BFD" w14:textId="77777777">
            <w:r>
              <w:t>Supplier Volume Allocation Agent</w:t>
            </w:r>
          </w:p>
        </w:tc>
        <w:tc>
          <w:tcPr>
            <w:tcW w:w="2101" w:type="dxa"/>
          </w:tcPr>
          <w:p w:rsidR="004B39DB" w:rsidRDefault="00197803" w14:paraId="12543E4E" w14:textId="77777777">
            <w:r>
              <w:t>Electricity Supplier</w:t>
            </w:r>
          </w:p>
        </w:tc>
        <w:tc>
          <w:tcPr>
            <w:tcW w:w="2101" w:type="dxa"/>
          </w:tcPr>
          <w:p w:rsidR="004B39DB" w:rsidRDefault="00197803" w14:paraId="75F70E8D" w14:textId="77777777">
            <w:r>
              <w:t>Balancing and Settlement Code Company</w:t>
            </w:r>
          </w:p>
        </w:tc>
        <w:tc>
          <w:tcPr>
            <w:tcW w:w="2101" w:type="dxa"/>
          </w:tcPr>
          <w:p w:rsidR="004B39DB" w:rsidRDefault="004B39DB" w14:paraId="672A6659" w14:textId="77777777"/>
        </w:tc>
        <w:tc>
          <w:tcPr>
            <w:tcW w:w="2101" w:type="dxa"/>
          </w:tcPr>
          <w:p w:rsidR="004B39DB" w:rsidRDefault="004B39DB" w14:paraId="0A37501D" w14:textId="77777777"/>
        </w:tc>
      </w:tr>
    </w:tbl>
    <w:p w:rsidR="004B39DB" w:rsidRDefault="00197803" w14:paraId="63655ACB" w14:textId="77777777">
      <w:pPr>
        <w:pStyle w:val="Header"/>
        <w:spacing w:before="500" w:after="300"/>
      </w:pPr>
      <w:r>
        <w:rPr>
          <w:b/>
        </w:rPr>
        <w:t>Data Items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98"/>
        <w:gridCol w:w="4899"/>
        <w:gridCol w:w="4899"/>
      </w:tblGrid>
      <w:tr w:rsidR="004B39DB" w:rsidTr="7821FF4E" w14:paraId="71AF210D" w14:textId="77777777">
        <w:tc>
          <w:tcPr>
            <w:tcW w:w="4898" w:type="dxa"/>
            <w:shd w:val="clear" w:color="auto" w:fill="4D8934"/>
            <w:tcMar/>
          </w:tcPr>
          <w:p w:rsidR="004B39DB" w:rsidRDefault="00197803" w14:paraId="1E864BE2" w14:textId="77777777">
            <w:r>
              <w:rPr>
                <w:b/>
                <w:color w:val="FFFFFF"/>
              </w:rPr>
              <w:t>Data Item ID</w:t>
            </w:r>
          </w:p>
        </w:tc>
        <w:tc>
          <w:tcPr>
            <w:tcW w:w="4899" w:type="dxa"/>
            <w:shd w:val="clear" w:color="auto" w:fill="4D8934"/>
            <w:tcMar/>
          </w:tcPr>
          <w:p w:rsidR="004B39DB" w:rsidRDefault="00197803" w14:paraId="3F74EB62" w14:textId="77777777">
            <w:r>
              <w:rPr>
                <w:b/>
                <w:color w:val="FFFFFF"/>
              </w:rPr>
              <w:t>Legacy Reference</w:t>
            </w:r>
          </w:p>
        </w:tc>
        <w:tc>
          <w:tcPr>
            <w:tcW w:w="4899" w:type="dxa"/>
            <w:shd w:val="clear" w:color="auto" w:fill="4D8934"/>
            <w:tcMar/>
          </w:tcPr>
          <w:p w:rsidR="004B39DB" w:rsidRDefault="00197803" w14:paraId="76CAFD79" w14:textId="77777777">
            <w:r>
              <w:rPr>
                <w:b/>
                <w:color w:val="FFFFFF"/>
              </w:rPr>
              <w:t>Name</w:t>
            </w:r>
          </w:p>
        </w:tc>
      </w:tr>
      <w:tr w:rsidR="004B39DB" w:rsidTr="7821FF4E" w14:paraId="715AB9C4" w14:textId="77777777">
        <w:tc>
          <w:tcPr>
            <w:tcW w:w="4898" w:type="dxa"/>
            <w:tcMar/>
          </w:tcPr>
          <w:p w:rsidR="004B39DB" w:rsidRDefault="00197803" w14:paraId="7913455A" w14:textId="77777777">
            <w:r>
              <w:t>DI50028</w:t>
            </w:r>
          </w:p>
        </w:tc>
        <w:tc>
          <w:tcPr>
            <w:tcW w:w="4899" w:type="dxa"/>
            <w:tcMar/>
          </w:tcPr>
          <w:p w:rsidRPr="00D1147E" w:rsidR="004B39DB" w:rsidP="5C980E46" w:rsidRDefault="0CE7DF3E" w14:paraId="22022E82" w14:textId="77777777">
            <w:r w:rsidRPr="00D1147E">
              <w:t>J0066</w:t>
            </w:r>
          </w:p>
        </w:tc>
        <w:tc>
          <w:tcPr>
            <w:tcW w:w="4899" w:type="dxa"/>
            <w:tcMar/>
          </w:tcPr>
          <w:p w:rsidR="004B39DB" w:rsidRDefault="00197803" w14:paraId="0B35FE22" w14:textId="77777777">
            <w:r>
              <w:t>GSP Group Id</w:t>
            </w:r>
          </w:p>
        </w:tc>
      </w:tr>
      <w:tr w:rsidR="004B39DB" w:rsidTr="7821FF4E" w14:paraId="70425FB3" w14:textId="77777777">
        <w:tc>
          <w:tcPr>
            <w:tcW w:w="4898" w:type="dxa"/>
            <w:tcMar/>
          </w:tcPr>
          <w:p w:rsidR="004B39DB" w:rsidRDefault="00197803" w14:paraId="16BB9EBF" w14:textId="77777777">
            <w:r>
              <w:t>DI50034</w:t>
            </w:r>
          </w:p>
        </w:tc>
        <w:tc>
          <w:tcPr>
            <w:tcW w:w="4899" w:type="dxa"/>
            <w:tcMar/>
          </w:tcPr>
          <w:p w:rsidRPr="00D1147E" w:rsidR="004B39DB" w:rsidP="5C980E46" w:rsidRDefault="0CE7DF3E" w14:paraId="5353D07E" w14:textId="77777777">
            <w:r w:rsidRPr="00D1147E">
              <w:t>J0073</w:t>
            </w:r>
          </w:p>
        </w:tc>
        <w:tc>
          <w:tcPr>
            <w:tcW w:w="4899" w:type="dxa"/>
            <w:tcMar/>
          </w:tcPr>
          <w:p w:rsidR="004B39DB" w:rsidRDefault="00197803" w14:paraId="6795499F" w14:textId="77777777">
            <w:r>
              <w:t>Settlement Date</w:t>
            </w:r>
          </w:p>
        </w:tc>
      </w:tr>
      <w:tr w:rsidR="004B39DB" w:rsidTr="7821FF4E" w14:paraId="02175FB4" w14:textId="77777777">
        <w:tc>
          <w:tcPr>
            <w:tcW w:w="4898" w:type="dxa"/>
            <w:tcMar/>
          </w:tcPr>
          <w:p w:rsidR="004B39DB" w:rsidRDefault="00197803" w14:paraId="47E82E7E" w14:textId="77777777">
            <w:r>
              <w:t>DI50035</w:t>
            </w:r>
          </w:p>
        </w:tc>
        <w:tc>
          <w:tcPr>
            <w:tcW w:w="4899" w:type="dxa"/>
            <w:tcMar/>
          </w:tcPr>
          <w:p w:rsidRPr="00D1147E" w:rsidR="004B39DB" w:rsidP="5C980E46" w:rsidRDefault="0CE7DF3E" w14:paraId="03363C88" w14:textId="77777777">
            <w:r w:rsidRPr="00D1147E">
              <w:t>J0074</w:t>
            </w:r>
          </w:p>
        </w:tc>
        <w:tc>
          <w:tcPr>
            <w:tcW w:w="4899" w:type="dxa"/>
            <w:tcMar/>
          </w:tcPr>
          <w:p w:rsidR="004B39DB" w:rsidRDefault="00197803" w14:paraId="5E45F863" w14:textId="77777777">
            <w:r>
              <w:t>Settlement Period Id</w:t>
            </w:r>
          </w:p>
        </w:tc>
      </w:tr>
      <w:tr w:rsidR="004B39DB" w:rsidTr="7821FF4E" w14:paraId="6BE73BA6" w14:textId="77777777">
        <w:tc>
          <w:tcPr>
            <w:tcW w:w="4898" w:type="dxa"/>
            <w:tcMar/>
          </w:tcPr>
          <w:p w:rsidR="004B39DB" w:rsidRDefault="00197803" w14:paraId="1EF27D3A" w14:textId="77777777">
            <w:r>
              <w:t>DI50045</w:t>
            </w:r>
          </w:p>
        </w:tc>
        <w:tc>
          <w:tcPr>
            <w:tcW w:w="4899" w:type="dxa"/>
            <w:tcMar/>
          </w:tcPr>
          <w:p w:rsidRPr="00D1147E" w:rsidR="004B39DB" w:rsidP="5C980E46" w:rsidRDefault="0CE7DF3E" w14:paraId="0DCB44F9" w14:textId="77777777">
            <w:r w:rsidRPr="00D1147E">
              <w:t>J0084</w:t>
            </w:r>
          </w:p>
        </w:tc>
        <w:tc>
          <w:tcPr>
            <w:tcW w:w="4899" w:type="dxa"/>
            <w:tcMar/>
          </w:tcPr>
          <w:p w:rsidR="004B39DB" w:rsidRDefault="00197803" w14:paraId="67708BB6" w14:textId="77777777">
            <w:r>
              <w:t>Supplier Id</w:t>
            </w:r>
          </w:p>
        </w:tc>
      </w:tr>
      <w:tr w:rsidR="004B39DB" w:rsidTr="7821FF4E" w14:paraId="775DBC21" w14:textId="77777777">
        <w:tc>
          <w:tcPr>
            <w:tcW w:w="4898" w:type="dxa"/>
            <w:tcMar/>
          </w:tcPr>
          <w:p w:rsidR="004B39DB" w:rsidRDefault="00197803" w14:paraId="30D8B5CA" w14:textId="77777777">
            <w:r>
              <w:t>DI50056</w:t>
            </w:r>
          </w:p>
        </w:tc>
        <w:tc>
          <w:tcPr>
            <w:tcW w:w="4899" w:type="dxa"/>
            <w:tcMar/>
          </w:tcPr>
          <w:p w:rsidRPr="00D1147E" w:rsidR="004B39DB" w:rsidP="5C980E46" w:rsidRDefault="0CE7DF3E" w14:paraId="099BA459" w14:textId="77777777">
            <w:r w:rsidRPr="00D1147E">
              <w:t>J0103</w:t>
            </w:r>
          </w:p>
        </w:tc>
        <w:tc>
          <w:tcPr>
            <w:tcW w:w="4899" w:type="dxa"/>
            <w:tcMar/>
          </w:tcPr>
          <w:p w:rsidR="004B39DB" w:rsidRDefault="00197803" w14:paraId="1A321963" w14:textId="77777777">
            <w:r>
              <w:t>Measurement Quantity Id</w:t>
            </w:r>
          </w:p>
        </w:tc>
      </w:tr>
      <w:tr w:rsidR="004B39DB" w:rsidTr="7821FF4E" w14:paraId="3FA165FF" w14:textId="77777777">
        <w:tc>
          <w:tcPr>
            <w:tcW w:w="4898" w:type="dxa"/>
            <w:tcMar/>
          </w:tcPr>
          <w:p w:rsidR="004B39DB" w:rsidRDefault="00197803" w14:paraId="655BD093" w14:textId="77777777">
            <w:r>
              <w:t>DI50077</w:t>
            </w:r>
          </w:p>
        </w:tc>
        <w:tc>
          <w:tcPr>
            <w:tcW w:w="4899" w:type="dxa"/>
            <w:tcMar/>
          </w:tcPr>
          <w:p w:rsidRPr="00D1147E" w:rsidR="004B39DB" w:rsidP="5C980E46" w:rsidRDefault="0CE7DF3E" w14:paraId="1F3A19FE" w14:textId="77777777">
            <w:r w:rsidRPr="00D1147E">
              <w:t>J0146</w:t>
            </w:r>
          </w:p>
        </w:tc>
        <w:tc>
          <w:tcPr>
            <w:tcW w:w="4899" w:type="dxa"/>
            <w:tcMar/>
          </w:tcPr>
          <w:p w:rsidR="004B39DB" w:rsidRDefault="00197803" w14:paraId="3697D187" w14:textId="77777777">
            <w:r>
              <w:t>Settlement Code</w:t>
            </w:r>
          </w:p>
        </w:tc>
      </w:tr>
      <w:tr w:rsidR="004B39DB" w:rsidTr="7821FF4E" w14:paraId="4049E27B" w14:textId="77777777">
        <w:tc>
          <w:tcPr>
            <w:tcW w:w="4898" w:type="dxa"/>
            <w:tcMar/>
          </w:tcPr>
          <w:p w:rsidR="004B39DB" w:rsidP="00563BEB" w:rsidRDefault="004B39DB" w14:paraId="19ACDEE5" w14:textId="44147794"/>
        </w:tc>
        <w:tc>
          <w:tcPr>
            <w:tcW w:w="4899" w:type="dxa"/>
            <w:tcMar/>
          </w:tcPr>
          <w:p w:rsidR="004B39DB" w:rsidRDefault="7BA40AA2" w14:paraId="6537903C" w14:textId="139CCC60">
            <w:r>
              <w:t>DI-300</w:t>
            </w:r>
          </w:p>
        </w:tc>
        <w:tc>
          <w:tcPr>
            <w:tcW w:w="4899" w:type="dxa"/>
            <w:tcMar/>
          </w:tcPr>
          <w:p w:rsidR="004B39DB" w:rsidRDefault="00563BEB" w14:paraId="3EBAE331" w14:textId="14A76A66">
            <w:r w:rsidR="6AACDD9B">
              <w:rPr/>
              <w:t xml:space="preserve">MHHS </w:t>
            </w:r>
            <w:r w:rsidR="00197803">
              <w:rPr/>
              <w:t>Consumption Component Class</w:t>
            </w:r>
          </w:p>
        </w:tc>
      </w:tr>
      <w:tr w:rsidR="004B39DB" w:rsidTr="7821FF4E" w14:paraId="019415B2" w14:textId="77777777">
        <w:tc>
          <w:tcPr>
            <w:tcW w:w="4898" w:type="dxa"/>
            <w:tcMar/>
          </w:tcPr>
          <w:p w:rsidR="004B39DB" w:rsidRDefault="00197803" w14:paraId="3B815158" w14:textId="77777777">
            <w:r>
              <w:t>DI50096</w:t>
            </w:r>
          </w:p>
        </w:tc>
        <w:tc>
          <w:tcPr>
            <w:tcW w:w="4899" w:type="dxa"/>
            <w:tcMar/>
          </w:tcPr>
          <w:p w:rsidRPr="00D1147E" w:rsidR="004B39DB" w:rsidP="5C980E46" w:rsidRDefault="0CE7DF3E" w14:paraId="29CC4776" w14:textId="77777777">
            <w:r w:rsidRPr="00D1147E">
              <w:t>J0167</w:t>
            </w:r>
          </w:p>
        </w:tc>
        <w:tc>
          <w:tcPr>
            <w:tcW w:w="4899" w:type="dxa"/>
            <w:tcMar/>
          </w:tcPr>
          <w:p w:rsidR="004B39DB" w:rsidRDefault="00197803" w14:paraId="68FA8002" w14:textId="77777777">
            <w:r>
              <w:t>Settlement Period Label</w:t>
            </w:r>
          </w:p>
        </w:tc>
      </w:tr>
      <w:tr w:rsidR="004B39DB" w:rsidTr="7821FF4E" w14:paraId="23FF71CF" w14:textId="77777777">
        <w:tc>
          <w:tcPr>
            <w:tcW w:w="4898" w:type="dxa"/>
            <w:tcMar/>
          </w:tcPr>
          <w:p w:rsidR="004B39DB" w:rsidRDefault="00197803" w14:paraId="5B1D8B28" w14:textId="77777777">
            <w:r>
              <w:t>DI50113</w:t>
            </w:r>
          </w:p>
        </w:tc>
        <w:tc>
          <w:tcPr>
            <w:tcW w:w="4899" w:type="dxa"/>
            <w:tcMar/>
          </w:tcPr>
          <w:p w:rsidR="004B39DB" w:rsidRDefault="00197803" w14:paraId="51F4CBB2" w14:textId="77777777">
            <w:r>
              <w:t>J0195</w:t>
            </w:r>
          </w:p>
        </w:tc>
        <w:tc>
          <w:tcPr>
            <w:tcW w:w="4899" w:type="dxa"/>
            <w:tcMar/>
          </w:tcPr>
          <w:p w:rsidR="004B39DB" w:rsidRDefault="00197803" w14:paraId="551E3E4F" w14:textId="77777777">
            <w:r>
              <w:t>SSR Run Date</w:t>
            </w:r>
          </w:p>
        </w:tc>
      </w:tr>
      <w:tr w:rsidR="004B39DB" w:rsidTr="7821FF4E" w14:paraId="17EE0556" w14:textId="77777777">
        <w:tc>
          <w:tcPr>
            <w:tcW w:w="4898" w:type="dxa"/>
            <w:tcMar/>
          </w:tcPr>
          <w:p w:rsidR="004B39DB" w:rsidRDefault="00197803" w14:paraId="0339D30E" w14:textId="77777777">
            <w:r>
              <w:t>DI50114</w:t>
            </w:r>
          </w:p>
        </w:tc>
        <w:tc>
          <w:tcPr>
            <w:tcW w:w="4899" w:type="dxa"/>
            <w:tcMar/>
          </w:tcPr>
          <w:p w:rsidR="004B39DB" w:rsidRDefault="00197803" w14:paraId="6CBCD472" w14:textId="77777777">
            <w:r>
              <w:t>J0196</w:t>
            </w:r>
          </w:p>
        </w:tc>
        <w:tc>
          <w:tcPr>
            <w:tcW w:w="4899" w:type="dxa"/>
            <w:tcMar/>
          </w:tcPr>
          <w:p w:rsidR="004B39DB" w:rsidRDefault="00197803" w14:paraId="253A505A" w14:textId="77777777">
            <w:r>
              <w:t>SSR Run Number</w:t>
            </w:r>
          </w:p>
        </w:tc>
      </w:tr>
      <w:tr w:rsidR="004B39DB" w:rsidTr="7821FF4E" w14:paraId="26692009" w14:textId="77777777">
        <w:tc>
          <w:tcPr>
            <w:tcW w:w="4898" w:type="dxa"/>
            <w:tcMar/>
          </w:tcPr>
          <w:p w:rsidR="004B39DB" w:rsidRDefault="00197803" w14:paraId="4E2AD779" w14:textId="77777777">
            <w:r>
              <w:t>DI50115</w:t>
            </w:r>
          </w:p>
        </w:tc>
        <w:tc>
          <w:tcPr>
            <w:tcW w:w="4899" w:type="dxa"/>
            <w:tcMar/>
          </w:tcPr>
          <w:p w:rsidR="004B39DB" w:rsidRDefault="00197803" w14:paraId="0835B3E3" w14:textId="77777777">
            <w:r>
              <w:t>J0197</w:t>
            </w:r>
          </w:p>
        </w:tc>
        <w:tc>
          <w:tcPr>
            <w:tcW w:w="4899" w:type="dxa"/>
            <w:tcMar/>
          </w:tcPr>
          <w:p w:rsidR="004B39DB" w:rsidRDefault="00197803" w14:paraId="2153AC48" w14:textId="77777777">
            <w:r>
              <w:t>SSR Run Type Id</w:t>
            </w:r>
          </w:p>
        </w:tc>
      </w:tr>
      <w:tr w:rsidR="004B39DB" w:rsidTr="7821FF4E" w14:paraId="40C65119" w14:textId="77777777">
        <w:tc>
          <w:tcPr>
            <w:tcW w:w="4898" w:type="dxa"/>
            <w:tcMar/>
          </w:tcPr>
          <w:p w:rsidR="004B39DB" w:rsidRDefault="00197803" w14:paraId="5087DD74" w14:textId="77777777">
            <w:r>
              <w:t>DI50128</w:t>
            </w:r>
          </w:p>
        </w:tc>
        <w:tc>
          <w:tcPr>
            <w:tcW w:w="4899" w:type="dxa"/>
            <w:tcMar/>
          </w:tcPr>
          <w:p w:rsidRPr="00D1147E" w:rsidR="004B39DB" w:rsidP="5C980E46" w:rsidRDefault="0CE7DF3E" w14:paraId="409B02CE" w14:textId="77777777">
            <w:r w:rsidRPr="00D1147E">
              <w:t>J0248</w:t>
            </w:r>
          </w:p>
        </w:tc>
        <w:tc>
          <w:tcPr>
            <w:tcW w:w="4899" w:type="dxa"/>
            <w:tcMar/>
          </w:tcPr>
          <w:p w:rsidR="004B39DB" w:rsidRDefault="00197803" w14:paraId="4B41A537" w14:textId="77777777">
            <w:r>
              <w:t>Supplier Name</w:t>
            </w:r>
          </w:p>
        </w:tc>
      </w:tr>
      <w:tr w:rsidR="004B39DB" w:rsidTr="7821FF4E" w14:paraId="6A466126" w14:textId="77777777">
        <w:tc>
          <w:tcPr>
            <w:tcW w:w="4898" w:type="dxa"/>
            <w:tcMar/>
          </w:tcPr>
          <w:p w:rsidR="004B39DB" w:rsidRDefault="00197803" w14:paraId="6D07AEF6" w14:textId="77777777">
            <w:r>
              <w:t>DI50138</w:t>
            </w:r>
          </w:p>
        </w:tc>
        <w:tc>
          <w:tcPr>
            <w:tcW w:w="4899" w:type="dxa"/>
            <w:tcMar/>
          </w:tcPr>
          <w:p w:rsidRPr="00D1147E" w:rsidR="004B39DB" w:rsidP="5C980E46" w:rsidRDefault="0CE7DF3E" w14:paraId="4CF819E6" w14:textId="77777777">
            <w:r w:rsidRPr="00D1147E">
              <w:t>J0269</w:t>
            </w:r>
          </w:p>
        </w:tc>
        <w:tc>
          <w:tcPr>
            <w:tcW w:w="4899" w:type="dxa"/>
            <w:tcMar/>
          </w:tcPr>
          <w:p w:rsidR="004B39DB" w:rsidRDefault="00197803" w14:paraId="4810CBFC" w14:textId="77777777">
            <w:r>
              <w:t>GSP Group Name</w:t>
            </w:r>
          </w:p>
        </w:tc>
      </w:tr>
      <w:tr w:rsidR="004B39DB" w:rsidTr="7821FF4E" w14:paraId="52D28992" w14:textId="77777777">
        <w:tc>
          <w:tcPr>
            <w:tcW w:w="4898" w:type="dxa"/>
            <w:tcMar/>
          </w:tcPr>
          <w:p w:rsidR="004B39DB" w:rsidRDefault="00197803" w14:paraId="1C34D1FF" w14:textId="77777777">
            <w:r>
              <w:t>DI50427</w:t>
            </w:r>
          </w:p>
        </w:tc>
        <w:tc>
          <w:tcPr>
            <w:tcW w:w="4899" w:type="dxa"/>
            <w:tcMar/>
          </w:tcPr>
          <w:p w:rsidR="004B39DB" w:rsidRDefault="00197803" w14:paraId="6A7B9DB4" w14:textId="77777777">
            <w:r>
              <w:t>J0882</w:t>
            </w:r>
          </w:p>
        </w:tc>
        <w:tc>
          <w:tcPr>
            <w:tcW w:w="4899" w:type="dxa"/>
            <w:tcMar/>
          </w:tcPr>
          <w:p w:rsidR="004B39DB" w:rsidRDefault="00197803" w14:paraId="7D0D8A08" w14:textId="77777777">
            <w:r>
              <w:t>Settlement Code Description</w:t>
            </w:r>
          </w:p>
        </w:tc>
      </w:tr>
      <w:tr w:rsidR="004B39DB" w:rsidTr="7821FF4E" w14:paraId="63DBF65A" w14:textId="77777777">
        <w:tc>
          <w:tcPr>
            <w:tcW w:w="4898" w:type="dxa"/>
            <w:tcMar/>
          </w:tcPr>
          <w:p w:rsidR="004B39DB" w:rsidRDefault="00197803" w14:paraId="3CB2EBEC" w14:textId="77777777">
            <w:r>
              <w:t>DI50532</w:t>
            </w:r>
          </w:p>
        </w:tc>
        <w:tc>
          <w:tcPr>
            <w:tcW w:w="4899" w:type="dxa"/>
            <w:tcMar/>
          </w:tcPr>
          <w:p w:rsidR="004B39DB" w:rsidRDefault="00197803" w14:paraId="2DEB59D5" w14:textId="77777777">
            <w:r>
              <w:t>J1086</w:t>
            </w:r>
          </w:p>
        </w:tc>
        <w:tc>
          <w:tcPr>
            <w:tcW w:w="4899" w:type="dxa"/>
            <w:tcMar/>
          </w:tcPr>
          <w:p w:rsidR="004B39DB" w:rsidRDefault="00197803" w14:paraId="7D2FD633" w14:textId="77777777">
            <w:r>
              <w:t>Run Type Code</w:t>
            </w:r>
          </w:p>
        </w:tc>
      </w:tr>
      <w:tr w:rsidR="004B39DB" w:rsidTr="7821FF4E" w14:paraId="68727400" w14:textId="77777777">
        <w:tc>
          <w:tcPr>
            <w:tcW w:w="4898" w:type="dxa"/>
            <w:tcMar/>
          </w:tcPr>
          <w:p w:rsidR="004B39DB" w:rsidRDefault="00197803" w14:paraId="20B742F8" w14:textId="77777777">
            <w:r>
              <w:t>DI50533</w:t>
            </w:r>
          </w:p>
        </w:tc>
        <w:tc>
          <w:tcPr>
            <w:tcW w:w="4899" w:type="dxa"/>
            <w:tcMar/>
          </w:tcPr>
          <w:p w:rsidRPr="00D1147E" w:rsidR="004B39DB" w:rsidP="5C980E46" w:rsidRDefault="0CE7DF3E" w14:paraId="7E6236F5" w14:textId="77777777">
            <w:r w:rsidRPr="00D1147E">
              <w:t>J1087</w:t>
            </w:r>
          </w:p>
        </w:tc>
        <w:tc>
          <w:tcPr>
            <w:tcW w:w="4899" w:type="dxa"/>
            <w:tcMar/>
          </w:tcPr>
          <w:p w:rsidR="004B39DB" w:rsidRDefault="00197803" w14:paraId="0C7C4877" w14:textId="77777777">
            <w:r>
              <w:t>Run Number</w:t>
            </w:r>
          </w:p>
        </w:tc>
      </w:tr>
      <w:tr w:rsidR="004B39DB" w:rsidTr="7821FF4E" w14:paraId="44819552" w14:textId="77777777">
        <w:tc>
          <w:tcPr>
            <w:tcW w:w="4898" w:type="dxa"/>
            <w:tcMar/>
          </w:tcPr>
          <w:p w:rsidR="004B39DB" w:rsidRDefault="00197803" w14:paraId="2DDC91B5" w14:textId="77777777">
            <w:r>
              <w:t>DI50534</w:t>
            </w:r>
          </w:p>
        </w:tc>
        <w:tc>
          <w:tcPr>
            <w:tcW w:w="4899" w:type="dxa"/>
            <w:tcMar/>
          </w:tcPr>
          <w:p w:rsidR="004B39DB" w:rsidRDefault="00197803" w14:paraId="4E0711F6" w14:textId="77777777">
            <w:r>
              <w:t>J1089</w:t>
            </w:r>
          </w:p>
        </w:tc>
        <w:tc>
          <w:tcPr>
            <w:tcW w:w="4899" w:type="dxa"/>
            <w:tcMar/>
          </w:tcPr>
          <w:p w:rsidR="004B39DB" w:rsidRDefault="00197803" w14:paraId="02A08DF4" w14:textId="77777777">
            <w:proofErr w:type="gramStart"/>
            <w:r>
              <w:t>User Name</w:t>
            </w:r>
            <w:proofErr w:type="gramEnd"/>
          </w:p>
        </w:tc>
      </w:tr>
      <w:tr w:rsidR="004B39DB" w:rsidTr="7821FF4E" w14:paraId="431E549F" w14:textId="77777777">
        <w:tc>
          <w:tcPr>
            <w:tcW w:w="4898" w:type="dxa"/>
            <w:tcMar/>
          </w:tcPr>
          <w:p w:rsidR="004B39DB" w:rsidRDefault="00197803" w14:paraId="3038F6CD" w14:textId="77777777">
            <w:r>
              <w:t>DI50535</w:t>
            </w:r>
          </w:p>
        </w:tc>
        <w:tc>
          <w:tcPr>
            <w:tcW w:w="4899" w:type="dxa"/>
            <w:tcMar/>
          </w:tcPr>
          <w:p w:rsidRPr="00D1147E" w:rsidR="004B39DB" w:rsidP="5C980E46" w:rsidRDefault="0CE7DF3E" w14:paraId="399B2E47" w14:textId="77777777">
            <w:r w:rsidRPr="00D1147E">
              <w:t>J1090</w:t>
            </w:r>
          </w:p>
        </w:tc>
        <w:tc>
          <w:tcPr>
            <w:tcW w:w="4899" w:type="dxa"/>
            <w:tcMar/>
          </w:tcPr>
          <w:p w:rsidR="004B39DB" w:rsidRDefault="00197803" w14:paraId="7DFABA56" w14:textId="77777777">
            <w:r>
              <w:t>Report Parameters</w:t>
            </w:r>
          </w:p>
        </w:tc>
      </w:tr>
      <w:tr w:rsidR="004B39DB" w:rsidTr="7821FF4E" w14:paraId="5DD46741" w14:textId="77777777">
        <w:tc>
          <w:tcPr>
            <w:tcW w:w="4898" w:type="dxa"/>
            <w:tcMar/>
          </w:tcPr>
          <w:p w:rsidR="004B39DB" w:rsidRDefault="00197803" w14:paraId="474AF535" w14:textId="77777777">
            <w:r>
              <w:t>DI50548</w:t>
            </w:r>
          </w:p>
        </w:tc>
        <w:tc>
          <w:tcPr>
            <w:tcW w:w="4899" w:type="dxa"/>
            <w:tcMar/>
          </w:tcPr>
          <w:p w:rsidR="004B39DB" w:rsidRDefault="00197803" w14:paraId="62087031" w14:textId="77777777">
            <w:r>
              <w:t>J1104</w:t>
            </w:r>
          </w:p>
        </w:tc>
        <w:tc>
          <w:tcPr>
            <w:tcW w:w="4899" w:type="dxa"/>
            <w:tcMar/>
          </w:tcPr>
          <w:p w:rsidR="004B39DB" w:rsidRDefault="00197803" w14:paraId="5C10B47F" w14:textId="77777777">
            <w:r>
              <w:t>GSP Group</w:t>
            </w:r>
          </w:p>
        </w:tc>
      </w:tr>
      <w:tr w:rsidR="004B39DB" w:rsidTr="7821FF4E" w14:paraId="0CA8C9C5" w14:textId="77777777">
        <w:tc>
          <w:tcPr>
            <w:tcW w:w="4898" w:type="dxa"/>
            <w:tcMar/>
          </w:tcPr>
          <w:p w:rsidR="004B39DB" w:rsidRDefault="00197803" w14:paraId="0A8B68C6" w14:textId="77777777">
            <w:r>
              <w:t>DI50954</w:t>
            </w:r>
          </w:p>
        </w:tc>
        <w:tc>
          <w:tcPr>
            <w:tcW w:w="4899" w:type="dxa"/>
            <w:tcMar/>
          </w:tcPr>
          <w:p w:rsidRPr="00D1147E" w:rsidR="004B39DB" w:rsidP="5C980E46" w:rsidRDefault="0CE7DF3E" w14:paraId="21899418" w14:textId="77777777">
            <w:r w:rsidRPr="00D1147E">
              <w:t>J1628</w:t>
            </w:r>
          </w:p>
        </w:tc>
        <w:tc>
          <w:tcPr>
            <w:tcW w:w="4899" w:type="dxa"/>
            <w:tcMar/>
          </w:tcPr>
          <w:p w:rsidR="004B39DB" w:rsidRDefault="00197803" w14:paraId="2197FFAB" w14:textId="77777777">
            <w:r>
              <w:t>BM Unit Id</w:t>
            </w:r>
          </w:p>
        </w:tc>
      </w:tr>
      <w:tr w:rsidR="004B39DB" w:rsidTr="7821FF4E" w14:paraId="6C182A16" w14:textId="77777777">
        <w:tc>
          <w:tcPr>
            <w:tcW w:w="4898" w:type="dxa"/>
            <w:tcMar/>
          </w:tcPr>
          <w:p w:rsidR="004B39DB" w:rsidRDefault="00197803" w14:paraId="6BC4B8E4" w14:textId="77777777">
            <w:r>
              <w:t>DI50955</w:t>
            </w:r>
          </w:p>
        </w:tc>
        <w:tc>
          <w:tcPr>
            <w:tcW w:w="4899" w:type="dxa"/>
            <w:tcMar/>
          </w:tcPr>
          <w:p w:rsidR="004B39DB" w:rsidRDefault="00197803" w14:paraId="57EE1EEC" w14:textId="77777777">
            <w:r>
              <w:t>J1629</w:t>
            </w:r>
          </w:p>
        </w:tc>
        <w:tc>
          <w:tcPr>
            <w:tcW w:w="4899" w:type="dxa"/>
            <w:tcMar/>
          </w:tcPr>
          <w:p w:rsidR="004B39DB" w:rsidRDefault="00197803" w14:paraId="11898C7E" w14:textId="77777777">
            <w:r>
              <w:t>Aggregated BM Unit Energy</w:t>
            </w:r>
          </w:p>
        </w:tc>
      </w:tr>
      <w:tr w:rsidR="004B39DB" w:rsidTr="7821FF4E" w14:paraId="77DF71FE" w14:textId="77777777">
        <w:tc>
          <w:tcPr>
            <w:tcW w:w="4898" w:type="dxa"/>
            <w:tcMar/>
          </w:tcPr>
          <w:p w:rsidR="004B39DB" w:rsidRDefault="00197803" w14:paraId="2AFED6A3" w14:textId="77777777">
            <w:r>
              <w:t>DI50956</w:t>
            </w:r>
          </w:p>
        </w:tc>
        <w:tc>
          <w:tcPr>
            <w:tcW w:w="4899" w:type="dxa"/>
            <w:tcMar/>
          </w:tcPr>
          <w:p w:rsidR="004B39DB" w:rsidRDefault="00197803" w14:paraId="3D8688D4" w14:textId="77777777">
            <w:r>
              <w:t>J1630</w:t>
            </w:r>
          </w:p>
        </w:tc>
        <w:tc>
          <w:tcPr>
            <w:tcW w:w="4899" w:type="dxa"/>
            <w:tcMar/>
          </w:tcPr>
          <w:p w:rsidR="004B39DB" w:rsidRDefault="00197803" w14:paraId="6674E584" w14:textId="77777777">
            <w:r>
              <w:t>Aggregated BM Unit Line Losses</w:t>
            </w:r>
          </w:p>
        </w:tc>
      </w:tr>
      <w:tr w:rsidR="004B39DB" w:rsidTr="7821FF4E" w14:paraId="4264F4EF" w14:textId="77777777">
        <w:tc>
          <w:tcPr>
            <w:tcW w:w="4898" w:type="dxa"/>
            <w:tcMar/>
          </w:tcPr>
          <w:p w:rsidR="004B39DB" w:rsidRDefault="00197803" w14:paraId="4C1E13A3" w14:textId="77777777">
            <w:r>
              <w:t>DI50957</w:t>
            </w:r>
          </w:p>
        </w:tc>
        <w:tc>
          <w:tcPr>
            <w:tcW w:w="4899" w:type="dxa"/>
            <w:tcMar/>
          </w:tcPr>
          <w:p w:rsidRPr="00D1147E" w:rsidR="004B39DB" w:rsidP="5C980E46" w:rsidRDefault="0CE7DF3E" w14:paraId="226CDDDD" w14:textId="77777777">
            <w:r w:rsidRPr="00D1147E">
              <w:t>J1631</w:t>
            </w:r>
          </w:p>
        </w:tc>
        <w:tc>
          <w:tcPr>
            <w:tcW w:w="4899" w:type="dxa"/>
            <w:tcMar/>
          </w:tcPr>
          <w:p w:rsidR="004B39DB" w:rsidRDefault="00197803" w14:paraId="3D8E772E" w14:textId="77777777">
            <w:r>
              <w:t>Default BM Unit Flag</w:t>
            </w:r>
          </w:p>
        </w:tc>
      </w:tr>
      <w:tr w:rsidR="004B39DB" w:rsidTr="7821FF4E" w14:paraId="560FF490" w14:textId="77777777">
        <w:tc>
          <w:tcPr>
            <w:tcW w:w="4898" w:type="dxa"/>
            <w:tcMar/>
          </w:tcPr>
          <w:p w:rsidR="004B39DB" w:rsidRDefault="00197803" w14:paraId="2E8B56B1" w14:textId="77777777">
            <w:r>
              <w:t>DI50964</w:t>
            </w:r>
          </w:p>
        </w:tc>
        <w:tc>
          <w:tcPr>
            <w:tcW w:w="4899" w:type="dxa"/>
            <w:tcMar/>
          </w:tcPr>
          <w:p w:rsidR="004B39DB" w:rsidRDefault="00197803" w14:paraId="223328B6" w14:textId="77777777">
            <w:r>
              <w:t>J1638</w:t>
            </w:r>
          </w:p>
        </w:tc>
        <w:tc>
          <w:tcPr>
            <w:tcW w:w="4899" w:type="dxa"/>
            <w:tcMar/>
          </w:tcPr>
          <w:p w:rsidR="004B39DB" w:rsidRDefault="00197803" w14:paraId="3582C4FE" w14:textId="77777777">
            <w:r>
              <w:t>Corrected BM Unit Energy</w:t>
            </w:r>
          </w:p>
        </w:tc>
      </w:tr>
      <w:tr w:rsidR="004B39DB" w:rsidTr="7821FF4E" w14:paraId="0933E2FB" w14:textId="77777777">
        <w:tc>
          <w:tcPr>
            <w:tcW w:w="4898" w:type="dxa"/>
            <w:tcMar/>
          </w:tcPr>
          <w:p w:rsidR="004B39DB" w:rsidRDefault="00197803" w14:paraId="72134FFC" w14:textId="77777777">
            <w:r>
              <w:t>DI50965</w:t>
            </w:r>
          </w:p>
        </w:tc>
        <w:tc>
          <w:tcPr>
            <w:tcW w:w="4899" w:type="dxa"/>
            <w:tcMar/>
          </w:tcPr>
          <w:p w:rsidR="004B39DB" w:rsidRDefault="00197803" w14:paraId="2BC9080A" w14:textId="77777777">
            <w:r>
              <w:t>J1639</w:t>
            </w:r>
          </w:p>
        </w:tc>
        <w:tc>
          <w:tcPr>
            <w:tcW w:w="4899" w:type="dxa"/>
            <w:tcMar/>
          </w:tcPr>
          <w:p w:rsidR="004B39DB" w:rsidRDefault="00197803" w14:paraId="19EF8E63" w14:textId="77777777">
            <w:r>
              <w:t>Corrected BM Unit Line Losses</w:t>
            </w:r>
          </w:p>
        </w:tc>
      </w:tr>
      <w:tr w:rsidR="004B39DB" w:rsidTr="7821FF4E" w14:paraId="1FEB6C78" w14:textId="77777777">
        <w:tc>
          <w:tcPr>
            <w:tcW w:w="4898" w:type="dxa"/>
            <w:tcMar/>
          </w:tcPr>
          <w:p w:rsidR="004B39DB" w:rsidRDefault="00197803" w14:paraId="7E3B7F33" w14:textId="77777777">
            <w:r>
              <w:t>DI50966</w:t>
            </w:r>
          </w:p>
        </w:tc>
        <w:tc>
          <w:tcPr>
            <w:tcW w:w="4899" w:type="dxa"/>
            <w:tcMar/>
          </w:tcPr>
          <w:p w:rsidRPr="00D1147E" w:rsidR="004B39DB" w:rsidP="5C980E46" w:rsidRDefault="0CE7DF3E" w14:paraId="5059F7B8" w14:textId="77777777">
            <w:r w:rsidRPr="00D1147E">
              <w:t>J1640</w:t>
            </w:r>
          </w:p>
        </w:tc>
        <w:tc>
          <w:tcPr>
            <w:tcW w:w="4899" w:type="dxa"/>
            <w:tcMar/>
          </w:tcPr>
          <w:p w:rsidR="004B39DB" w:rsidRDefault="00197803" w14:paraId="13B22C0A" w14:textId="77777777">
            <w:r>
              <w:t>Daily Uncorrected Period BM Unit Total Allocated Volume</w:t>
            </w:r>
          </w:p>
        </w:tc>
      </w:tr>
      <w:tr w:rsidR="004B39DB" w:rsidTr="7821FF4E" w14:paraId="1087C371" w14:textId="77777777">
        <w:tc>
          <w:tcPr>
            <w:tcW w:w="4898" w:type="dxa"/>
            <w:tcMar/>
          </w:tcPr>
          <w:p w:rsidR="004B39DB" w:rsidRDefault="00197803" w14:paraId="425BC65B" w14:textId="77777777">
            <w:r>
              <w:t>DI50967</w:t>
            </w:r>
          </w:p>
        </w:tc>
        <w:tc>
          <w:tcPr>
            <w:tcW w:w="4899" w:type="dxa"/>
            <w:tcMar/>
          </w:tcPr>
          <w:p w:rsidRPr="00D1147E" w:rsidR="004B39DB" w:rsidP="5C980E46" w:rsidRDefault="0CE7DF3E" w14:paraId="12564A0A" w14:textId="77777777">
            <w:r w:rsidRPr="00D1147E">
              <w:t>J1641</w:t>
            </w:r>
          </w:p>
        </w:tc>
        <w:tc>
          <w:tcPr>
            <w:tcW w:w="4899" w:type="dxa"/>
            <w:tcMar/>
          </w:tcPr>
          <w:p w:rsidR="004B39DB" w:rsidRDefault="00197803" w14:paraId="2BD58B34" w14:textId="77777777">
            <w:r>
              <w:t>Daily Period BM Unit Total Allocated Volume</w:t>
            </w:r>
          </w:p>
        </w:tc>
      </w:tr>
      <w:tr w:rsidR="004B39DB" w:rsidTr="7821FF4E" w14:paraId="28D278CE" w14:textId="77777777">
        <w:tc>
          <w:tcPr>
            <w:tcW w:w="4898" w:type="dxa"/>
            <w:tcMar/>
          </w:tcPr>
          <w:p w:rsidR="004B39DB" w:rsidP="7821FF4E" w:rsidRDefault="00197803" w14:paraId="39C43D93" w14:textId="77777777">
            <w:pPr/>
            <w:r w:rsidR="00197803">
              <w:rPr/>
              <w:t>DI50968</w:t>
            </w:r>
          </w:p>
        </w:tc>
        <w:tc>
          <w:tcPr>
            <w:tcW w:w="4899" w:type="dxa"/>
            <w:tcMar/>
          </w:tcPr>
          <w:p w:rsidR="004B39DB" w:rsidP="7821FF4E" w:rsidRDefault="00197803" w14:paraId="077DC5E6" w14:textId="77777777">
            <w:pPr/>
            <w:r w:rsidR="00197803">
              <w:rPr/>
              <w:t>J1642</w:t>
            </w:r>
          </w:p>
        </w:tc>
        <w:tc>
          <w:tcPr>
            <w:tcW w:w="4899" w:type="dxa"/>
            <w:tcMar/>
          </w:tcPr>
          <w:p w:rsidR="004B39DB" w:rsidP="7821FF4E" w:rsidRDefault="00197803" w14:paraId="3C3B1794" w14:textId="77777777">
            <w:pPr/>
            <w:r w:rsidR="00197803">
              <w:rPr/>
              <w:t>Daily Aggregated BM Unit Energy</w:t>
            </w:r>
          </w:p>
        </w:tc>
      </w:tr>
      <w:tr w:rsidR="004B39DB" w:rsidTr="7821FF4E" w14:paraId="62D123B0" w14:textId="77777777">
        <w:tc>
          <w:tcPr>
            <w:tcW w:w="4898" w:type="dxa"/>
            <w:tcMar/>
          </w:tcPr>
          <w:p w:rsidR="004B39DB" w:rsidP="7821FF4E" w:rsidRDefault="00197803" w14:paraId="6F474880" w14:textId="77777777">
            <w:pPr/>
            <w:r w:rsidR="00197803">
              <w:rPr/>
              <w:t>DI50969</w:t>
            </w:r>
          </w:p>
        </w:tc>
        <w:tc>
          <w:tcPr>
            <w:tcW w:w="4899" w:type="dxa"/>
            <w:tcMar/>
          </w:tcPr>
          <w:p w:rsidR="004B39DB" w:rsidP="7821FF4E" w:rsidRDefault="00197803" w14:paraId="21524E73" w14:textId="77777777">
            <w:pPr/>
            <w:r w:rsidR="00197803">
              <w:rPr/>
              <w:t>J1643</w:t>
            </w:r>
          </w:p>
        </w:tc>
        <w:tc>
          <w:tcPr>
            <w:tcW w:w="4899" w:type="dxa"/>
            <w:tcMar/>
          </w:tcPr>
          <w:p w:rsidR="004B39DB" w:rsidP="7821FF4E" w:rsidRDefault="00197803" w14:paraId="32663DEF" w14:textId="77777777">
            <w:pPr/>
            <w:r w:rsidR="00197803">
              <w:rPr/>
              <w:t>Daily Aggregated BM Unit Line Losses</w:t>
            </w:r>
          </w:p>
        </w:tc>
      </w:tr>
      <w:tr w:rsidR="004B39DB" w:rsidTr="7821FF4E" w14:paraId="79854FCA" w14:textId="77777777">
        <w:tc>
          <w:tcPr>
            <w:tcW w:w="4898" w:type="dxa"/>
            <w:tcMar/>
          </w:tcPr>
          <w:p w:rsidR="004B39DB" w:rsidP="7821FF4E" w:rsidRDefault="00197803" w14:paraId="745EFE8B" w14:textId="77777777">
            <w:pPr/>
            <w:r w:rsidR="00197803">
              <w:rPr/>
              <w:t>DI50970</w:t>
            </w:r>
          </w:p>
        </w:tc>
        <w:tc>
          <w:tcPr>
            <w:tcW w:w="4899" w:type="dxa"/>
            <w:tcMar/>
          </w:tcPr>
          <w:p w:rsidR="004B39DB" w:rsidP="7821FF4E" w:rsidRDefault="00197803" w14:paraId="1CDDADFE" w14:textId="77777777">
            <w:pPr/>
            <w:r w:rsidR="00197803">
              <w:rPr/>
              <w:t>J1644</w:t>
            </w:r>
          </w:p>
        </w:tc>
        <w:tc>
          <w:tcPr>
            <w:tcW w:w="4899" w:type="dxa"/>
            <w:tcMar/>
          </w:tcPr>
          <w:p w:rsidR="004B39DB" w:rsidP="7821FF4E" w:rsidRDefault="00197803" w14:paraId="13ECC987" w14:textId="77777777">
            <w:pPr/>
            <w:r w:rsidR="00197803">
              <w:rPr/>
              <w:t>Daily Corrected BM Unit Energy</w:t>
            </w:r>
          </w:p>
        </w:tc>
      </w:tr>
      <w:tr w:rsidR="004B39DB" w:rsidTr="7821FF4E" w14:paraId="6D0C575C" w14:textId="77777777">
        <w:tc>
          <w:tcPr>
            <w:tcW w:w="4898" w:type="dxa"/>
            <w:tcMar/>
          </w:tcPr>
          <w:p w:rsidR="004B39DB" w:rsidP="7821FF4E" w:rsidRDefault="00197803" w14:paraId="70D1C6AD" w14:textId="77777777">
            <w:pPr/>
            <w:r w:rsidR="00197803">
              <w:rPr/>
              <w:t>DI50971</w:t>
            </w:r>
          </w:p>
        </w:tc>
        <w:tc>
          <w:tcPr>
            <w:tcW w:w="4899" w:type="dxa"/>
            <w:tcMar/>
          </w:tcPr>
          <w:p w:rsidR="004B39DB" w:rsidP="7821FF4E" w:rsidRDefault="00197803" w14:paraId="785896C6" w14:textId="77777777">
            <w:pPr/>
            <w:r w:rsidR="00197803">
              <w:rPr/>
              <w:t>J1645</w:t>
            </w:r>
          </w:p>
        </w:tc>
        <w:tc>
          <w:tcPr>
            <w:tcW w:w="4899" w:type="dxa"/>
            <w:tcMar/>
          </w:tcPr>
          <w:p w:rsidR="004B39DB" w:rsidP="7821FF4E" w:rsidRDefault="00197803" w14:paraId="10A6DBFE" w14:textId="77777777">
            <w:pPr/>
            <w:r w:rsidR="00197803">
              <w:rPr/>
              <w:t>Daily Corrected BM Unit Line Losses</w:t>
            </w:r>
          </w:p>
        </w:tc>
      </w:tr>
      <w:tr w:rsidR="0CE7DF3E" w:rsidTr="7821FF4E" w14:paraId="6A75A4C6" w14:textId="77777777">
        <w:trPr>
          <w:trHeight w:val="300"/>
        </w:trPr>
        <w:tc>
          <w:tcPr>
            <w:tcW w:w="4898" w:type="dxa"/>
            <w:tcMar/>
          </w:tcPr>
          <w:p w:rsidR="59F58848" w:rsidP="0CE7DF3E" w:rsidRDefault="59F58848" w14:paraId="14A99B29" w14:textId="0242069F"/>
        </w:tc>
        <w:tc>
          <w:tcPr>
            <w:tcW w:w="4899" w:type="dxa"/>
            <w:tcMar/>
          </w:tcPr>
          <w:p w:rsidR="225F9482" w:rsidP="0CE7DF3E" w:rsidRDefault="6C78227A" w14:paraId="4A885EF9" w14:textId="15DA6F84">
            <w:r>
              <w:t>DI-325</w:t>
            </w:r>
          </w:p>
        </w:tc>
        <w:tc>
          <w:tcPr>
            <w:tcW w:w="4899" w:type="dxa"/>
            <w:tcMar/>
          </w:tcPr>
          <w:p w:rsidR="225F9482" w:rsidP="0CE7DF3E" w:rsidRDefault="225F9482" w14:paraId="42FAEA9E" w14:textId="20DE50D9">
            <w:r>
              <w:t>GSP Group Correction Scaling</w:t>
            </w:r>
            <w:r w:rsidR="736E45CE">
              <w:t xml:space="preserve"> Weight</w:t>
            </w:r>
          </w:p>
        </w:tc>
      </w:tr>
      <w:tr w:rsidR="00563BEB" w:rsidTr="7821FF4E" w14:paraId="6143B791" w14:textId="77777777">
        <w:trPr>
          <w:trHeight w:val="300"/>
        </w:trPr>
        <w:tc>
          <w:tcPr>
            <w:tcW w:w="4898" w:type="dxa"/>
            <w:tcMar/>
          </w:tcPr>
          <w:p w:rsidR="00563BEB" w:rsidP="00563BEB" w:rsidRDefault="00563BEB" w14:paraId="7AB659A2" w14:textId="591CFA6C"/>
        </w:tc>
        <w:tc>
          <w:tcPr>
            <w:tcW w:w="4899" w:type="dxa"/>
            <w:tcMar/>
          </w:tcPr>
          <w:p w:rsidR="00563BEB" w:rsidP="00563BEB" w:rsidRDefault="00563BEB" w14:paraId="1E602899" w14:textId="68329DB5">
            <w:r>
              <w:t xml:space="preserve">DI-359 </w:t>
            </w:r>
          </w:p>
        </w:tc>
        <w:tc>
          <w:tcPr>
            <w:tcW w:w="4899" w:type="dxa"/>
            <w:tcMar/>
          </w:tcPr>
          <w:p w:rsidR="00563BEB" w:rsidP="00563BEB" w:rsidRDefault="00563BEB" w14:paraId="3FB75298" w14:textId="77777777">
            <w:r>
              <w:t>Uncorrected Period BM Unit Total Allocated Volume</w:t>
            </w:r>
          </w:p>
          <w:p w:rsidR="00563BEB" w:rsidP="00563BEB" w:rsidRDefault="00563BEB" w14:paraId="2277E03F" w14:textId="2F713F90"/>
        </w:tc>
      </w:tr>
      <w:tr w:rsidR="00563BEB" w:rsidTr="7821FF4E" w14:paraId="0D6D976C" w14:textId="77777777">
        <w:trPr>
          <w:trHeight w:val="300"/>
        </w:trPr>
        <w:tc>
          <w:tcPr>
            <w:tcW w:w="4898" w:type="dxa"/>
            <w:tcMar/>
          </w:tcPr>
          <w:p w:rsidR="00563BEB" w:rsidP="00563BEB" w:rsidRDefault="00563BEB" w14:paraId="6B9E2D10" w14:textId="026CA892"/>
        </w:tc>
        <w:tc>
          <w:tcPr>
            <w:tcW w:w="4899" w:type="dxa"/>
            <w:tcMar/>
          </w:tcPr>
          <w:p w:rsidR="00563BEB" w:rsidP="00563BEB" w:rsidRDefault="00563BEB" w14:paraId="6F7BDBFC" w14:textId="78D91147">
            <w:r>
              <w:t xml:space="preserve"> DI-360</w:t>
            </w:r>
          </w:p>
        </w:tc>
        <w:tc>
          <w:tcPr>
            <w:tcW w:w="4899" w:type="dxa"/>
            <w:tcMar/>
          </w:tcPr>
          <w:p w:rsidR="00563BEB" w:rsidP="00563BEB" w:rsidRDefault="00563BEB" w14:paraId="6EA10CFB" w14:textId="0BE2A142">
            <w:r>
              <w:t>Uncorrected BM Unit’s Period Level Consumption Losses</w:t>
            </w:r>
          </w:p>
          <w:p w:rsidR="00563BEB" w:rsidP="00563BEB" w:rsidRDefault="00563BEB" w14:paraId="6AA35568" w14:textId="459EECE6"/>
        </w:tc>
      </w:tr>
      <w:tr w:rsidR="00563BEB" w:rsidTr="7821FF4E" w14:paraId="622517A3" w14:textId="77777777">
        <w:trPr>
          <w:trHeight w:val="300"/>
        </w:trPr>
        <w:tc>
          <w:tcPr>
            <w:tcW w:w="4898" w:type="dxa"/>
            <w:tcMar/>
          </w:tcPr>
          <w:p w:rsidR="00563BEB" w:rsidP="00563BEB" w:rsidRDefault="00563BEB" w14:paraId="62EB4D29" w14:textId="2C16ABF6"/>
        </w:tc>
        <w:tc>
          <w:tcPr>
            <w:tcW w:w="4899" w:type="dxa"/>
            <w:tcMar/>
          </w:tcPr>
          <w:p w:rsidR="00563BEB" w:rsidP="00563BEB" w:rsidRDefault="00563BEB" w14:paraId="09488902" w14:textId="3A78B98B">
            <w:r>
              <w:t xml:space="preserve"> DI-362</w:t>
            </w:r>
          </w:p>
        </w:tc>
        <w:tc>
          <w:tcPr>
            <w:tcW w:w="4899" w:type="dxa"/>
            <w:tcMar/>
          </w:tcPr>
          <w:p w:rsidR="00563BEB" w:rsidP="00563BEB" w:rsidRDefault="00563BEB" w14:paraId="0F708C6B" w14:textId="0EB3AD2A">
            <w:r>
              <w:t>Corrected Component Consumption</w:t>
            </w:r>
          </w:p>
        </w:tc>
      </w:tr>
      <w:tr w:rsidR="00563BEB" w:rsidTr="7821FF4E" w14:paraId="049B28AD" w14:textId="77777777">
        <w:trPr>
          <w:trHeight w:val="300"/>
        </w:trPr>
        <w:tc>
          <w:tcPr>
            <w:tcW w:w="4898" w:type="dxa"/>
            <w:tcMar/>
          </w:tcPr>
          <w:p w:rsidR="00563BEB" w:rsidP="00563BEB" w:rsidRDefault="00563BEB" w14:paraId="251DF0B6" w14:textId="19A1C4CF"/>
        </w:tc>
        <w:tc>
          <w:tcPr>
            <w:tcW w:w="4899" w:type="dxa"/>
            <w:tcMar/>
          </w:tcPr>
          <w:p w:rsidR="00563BEB" w:rsidP="00563BEB" w:rsidRDefault="00563BEB" w14:paraId="4D6D1E60" w14:textId="4472E0F0">
            <w:r>
              <w:t xml:space="preserve"> DI-324</w:t>
            </w:r>
          </w:p>
        </w:tc>
        <w:tc>
          <w:tcPr>
            <w:tcW w:w="4899" w:type="dxa"/>
            <w:tcMar/>
          </w:tcPr>
          <w:p w:rsidR="00563BEB" w:rsidP="00563BEB" w:rsidRDefault="00563BEB" w14:paraId="64C039D9" w14:textId="7AF853D6">
            <w:r>
              <w:t>Corrected Component Losses</w:t>
            </w:r>
          </w:p>
        </w:tc>
      </w:tr>
      <w:tr w:rsidR="00563BEB" w:rsidTr="7821FF4E" w14:paraId="29DD1C25" w14:textId="77777777">
        <w:trPr>
          <w:trHeight w:val="300"/>
        </w:trPr>
        <w:tc>
          <w:tcPr>
            <w:tcW w:w="4898" w:type="dxa"/>
            <w:tcMar/>
          </w:tcPr>
          <w:p w:rsidR="00563BEB" w:rsidP="00563BEB" w:rsidRDefault="00563BEB" w14:paraId="725EEE78" w14:textId="56464E22"/>
        </w:tc>
        <w:tc>
          <w:tcPr>
            <w:tcW w:w="4899" w:type="dxa"/>
            <w:tcMar/>
          </w:tcPr>
          <w:p w:rsidR="00563BEB" w:rsidP="00563BEB" w:rsidRDefault="00563BEB" w14:paraId="7B3ECF72" w14:textId="062C300E">
            <w:r>
              <w:t>DI-501</w:t>
            </w:r>
          </w:p>
        </w:tc>
        <w:tc>
          <w:tcPr>
            <w:tcW w:w="4899" w:type="dxa"/>
            <w:tcMar/>
          </w:tcPr>
          <w:p w:rsidR="00563BEB" w:rsidP="00563BEB" w:rsidRDefault="00563BEB" w14:paraId="7844F98E" w14:textId="4391AEE1">
            <w:r>
              <w:t>Uncorrected Period BM Unit Total Allocated Volume</w:t>
            </w:r>
          </w:p>
        </w:tc>
      </w:tr>
      <w:tr w:rsidR="00563BEB" w:rsidTr="7821FF4E" w14:paraId="4EF9A12A" w14:textId="77777777">
        <w:trPr>
          <w:trHeight w:val="300"/>
        </w:trPr>
        <w:tc>
          <w:tcPr>
            <w:tcW w:w="4898" w:type="dxa"/>
            <w:tcMar/>
          </w:tcPr>
          <w:p w:rsidR="00563BEB" w:rsidP="00563BEB" w:rsidRDefault="00563BEB" w14:paraId="205B1E34" w14:textId="680BB977"/>
        </w:tc>
        <w:tc>
          <w:tcPr>
            <w:tcW w:w="4899" w:type="dxa"/>
            <w:tcMar/>
          </w:tcPr>
          <w:p w:rsidR="00563BEB" w:rsidP="00563BEB" w:rsidRDefault="00563BEB" w14:paraId="3F106608" w14:textId="683C4CE5">
            <w:r>
              <w:t>DI-502</w:t>
            </w:r>
          </w:p>
        </w:tc>
        <w:tc>
          <w:tcPr>
            <w:tcW w:w="4899" w:type="dxa"/>
            <w:tcMar/>
          </w:tcPr>
          <w:p w:rsidR="00563BEB" w:rsidP="00563BEB" w:rsidRDefault="00563BEB" w14:paraId="6182D963" w14:textId="77777777">
            <w:r>
              <w:t>Period BM Unit Total Allocated Volume</w:t>
            </w:r>
          </w:p>
          <w:p w:rsidR="00563BEB" w:rsidP="00563BEB" w:rsidRDefault="00563BEB" w14:paraId="3FE31DA7" w14:textId="7F0874C3"/>
        </w:tc>
      </w:tr>
      <w:tr w:rsidR="00563BEB" w:rsidTr="7821FF4E" w14:paraId="031FB33D" w14:textId="77777777">
        <w:trPr>
          <w:trHeight w:val="300"/>
        </w:trPr>
        <w:tc>
          <w:tcPr>
            <w:tcW w:w="4898" w:type="dxa"/>
            <w:tcMar/>
          </w:tcPr>
          <w:p w:rsidR="00563BEB" w:rsidP="00563BEB" w:rsidRDefault="00563BEB" w14:paraId="4256D8FB" w14:textId="11707CA4"/>
        </w:tc>
        <w:tc>
          <w:tcPr>
            <w:tcW w:w="4899" w:type="dxa"/>
            <w:tcMar/>
          </w:tcPr>
          <w:p w:rsidR="00563BEB" w:rsidP="00563BEB" w:rsidRDefault="00563BEB" w14:paraId="2BB86EC6" w14:textId="6C5ED5CA">
            <w:r>
              <w:t>DI-083</w:t>
            </w:r>
          </w:p>
        </w:tc>
        <w:tc>
          <w:tcPr>
            <w:tcW w:w="4899" w:type="dxa"/>
            <w:tcMar/>
          </w:tcPr>
          <w:p w:rsidR="00563BEB" w:rsidP="00563BEB" w:rsidRDefault="00563BEB" w14:paraId="0FFDE8C2" w14:textId="4246F318">
            <w:r>
              <w:t>Valid Settlement Period Quality Indicator Set</w:t>
            </w:r>
          </w:p>
        </w:tc>
      </w:tr>
      <w:tr w:rsidR="00563BEB" w:rsidTr="7821FF4E" w14:paraId="0E05A149" w14:textId="77777777">
        <w:trPr>
          <w:trHeight w:val="300"/>
        </w:trPr>
        <w:tc>
          <w:tcPr>
            <w:tcW w:w="4898" w:type="dxa"/>
            <w:tcMar/>
          </w:tcPr>
          <w:p w:rsidR="00563BEB" w:rsidP="00563BEB" w:rsidRDefault="00563BEB" w14:paraId="122A370C" w14:textId="02696FE4"/>
        </w:tc>
        <w:tc>
          <w:tcPr>
            <w:tcW w:w="4899" w:type="dxa"/>
            <w:tcMar/>
          </w:tcPr>
          <w:p w:rsidR="00563BEB" w:rsidP="00563BEB" w:rsidRDefault="00563BEB" w14:paraId="4C5FA8B0" w14:textId="0D3C961B">
            <w:r>
              <w:t>DI-050</w:t>
            </w:r>
          </w:p>
        </w:tc>
        <w:tc>
          <w:tcPr>
            <w:tcW w:w="4899" w:type="dxa"/>
            <w:tcMar/>
          </w:tcPr>
          <w:p w:rsidR="00563BEB" w:rsidP="00563BEB" w:rsidRDefault="00563BEB" w14:paraId="51B3A97D" w14:textId="514668A5">
            <w:r>
              <w:t>Market Segment Indicator</w:t>
            </w:r>
          </w:p>
          <w:p w:rsidR="00563BEB" w:rsidP="00563BEB" w:rsidRDefault="00563BEB" w14:paraId="6F519C66" w14:textId="3581DACD"/>
        </w:tc>
      </w:tr>
      <w:tr w:rsidR="00563BEB" w:rsidTr="7821FF4E" w14:paraId="06107666" w14:textId="77777777">
        <w:trPr>
          <w:trHeight w:val="300"/>
        </w:trPr>
        <w:tc>
          <w:tcPr>
            <w:tcW w:w="4898" w:type="dxa"/>
            <w:tcMar/>
          </w:tcPr>
          <w:p w:rsidR="00563BEB" w:rsidP="00563BEB" w:rsidRDefault="00563BEB" w14:paraId="28475439" w14:textId="30C84A17"/>
        </w:tc>
        <w:tc>
          <w:tcPr>
            <w:tcW w:w="4899" w:type="dxa"/>
            <w:tcMar/>
          </w:tcPr>
          <w:p w:rsidR="00563BEB" w:rsidP="00563BEB" w:rsidRDefault="00563BEB" w14:paraId="5376D464" w14:textId="685736B0">
            <w:r>
              <w:t>DI-080</w:t>
            </w:r>
          </w:p>
        </w:tc>
        <w:tc>
          <w:tcPr>
            <w:tcW w:w="4899" w:type="dxa"/>
            <w:tcMar/>
          </w:tcPr>
          <w:p w:rsidR="00563BEB" w:rsidP="00563BEB" w:rsidRDefault="00563BEB" w14:paraId="10BEE2D3" w14:textId="37B3ACD0">
            <w:r>
              <w:t>Consumption Component Indicator</w:t>
            </w:r>
          </w:p>
        </w:tc>
      </w:tr>
      <w:tr w:rsidR="00563BEB" w:rsidTr="7821FF4E" w14:paraId="35FBC9CC" w14:textId="77777777">
        <w:trPr>
          <w:trHeight w:val="300"/>
        </w:trPr>
        <w:tc>
          <w:tcPr>
            <w:tcW w:w="4898" w:type="dxa"/>
            <w:tcMar/>
          </w:tcPr>
          <w:p w:rsidR="00563BEB" w:rsidP="00563BEB" w:rsidRDefault="00563BEB" w14:paraId="4C2042BC" w14:textId="71E62706"/>
        </w:tc>
        <w:tc>
          <w:tcPr>
            <w:tcW w:w="4899" w:type="dxa"/>
            <w:tcMar/>
          </w:tcPr>
          <w:p w:rsidR="00563BEB" w:rsidP="00563BEB" w:rsidRDefault="00563BEB" w14:paraId="0CAD096E" w14:textId="74D9F692">
            <w:r>
              <w:t>DI-015</w:t>
            </w:r>
          </w:p>
        </w:tc>
        <w:tc>
          <w:tcPr>
            <w:tcW w:w="4899" w:type="dxa"/>
            <w:tcMar/>
          </w:tcPr>
          <w:p w:rsidR="00563BEB" w:rsidP="00563BEB" w:rsidRDefault="00563BEB" w14:paraId="654F8059" w14:textId="74664482">
            <w:r>
              <w:t>Connection Type Indicator</w:t>
            </w:r>
          </w:p>
        </w:tc>
      </w:tr>
      <w:tr w:rsidR="7821FF4E" w:rsidTr="7821FF4E" w14:paraId="0CB73C84">
        <w:trPr>
          <w:trHeight w:val="300"/>
        </w:trPr>
        <w:tc>
          <w:tcPr>
            <w:tcW w:w="4898" w:type="dxa"/>
            <w:tcMar/>
          </w:tcPr>
          <w:p w:rsidR="7821FF4E" w:rsidP="7821FF4E" w:rsidRDefault="7821FF4E" w14:paraId="27241A0E" w14:textId="2730E819">
            <w:pPr>
              <w:pStyle w:val="Normal"/>
            </w:pPr>
          </w:p>
        </w:tc>
        <w:tc>
          <w:tcPr>
            <w:tcW w:w="4899" w:type="dxa"/>
            <w:tcMar/>
          </w:tcPr>
          <w:p w:rsidR="7821FF4E" w:rsidP="7821FF4E" w:rsidRDefault="7821FF4E" w14:paraId="59D4B37B" w14:textId="615A9BFE">
            <w:pPr>
              <w:spacing w:after="0" w:afterAutospacing="off"/>
            </w:pPr>
            <w:r w:rsidRPr="7821FF4E" w:rsidR="7821FF4E">
              <w:rPr>
                <w:rFonts w:ascii="Arial" w:hAnsi="Arial" w:eastAsia="Arial" w:cs="Arial"/>
                <w:sz w:val="24"/>
                <w:szCs w:val="24"/>
                <w:lang w:val="en-US"/>
              </w:rPr>
              <w:t>DI-359</w:t>
            </w:r>
          </w:p>
        </w:tc>
        <w:tc>
          <w:tcPr>
            <w:tcW w:w="4899" w:type="dxa"/>
            <w:tcMar/>
          </w:tcPr>
          <w:p w:rsidR="7821FF4E" w:rsidP="7821FF4E" w:rsidRDefault="7821FF4E" w14:paraId="231E7899" w14:textId="6FFC3187">
            <w:pPr>
              <w:spacing w:after="0" w:afterAutospacing="off"/>
            </w:pPr>
            <w:r w:rsidRPr="7821FF4E" w:rsidR="7821FF4E">
              <w:rPr>
                <w:rFonts w:ascii="Arial" w:hAnsi="Arial" w:eastAsia="Arial" w:cs="Arial"/>
                <w:sz w:val="24"/>
                <w:szCs w:val="24"/>
                <w:lang w:val="en-US"/>
              </w:rPr>
              <w:t>Uncorrected BM Unit's Period Level Consumption</w:t>
            </w:r>
          </w:p>
        </w:tc>
      </w:tr>
      <w:tr w:rsidR="7821FF4E" w:rsidTr="7821FF4E" w14:paraId="2CABA418">
        <w:trPr>
          <w:trHeight w:val="300"/>
        </w:trPr>
        <w:tc>
          <w:tcPr>
            <w:tcW w:w="4898" w:type="dxa"/>
            <w:tcMar/>
          </w:tcPr>
          <w:p w:rsidR="7821FF4E" w:rsidP="7821FF4E" w:rsidRDefault="7821FF4E" w14:paraId="0BC25A57" w14:textId="1BE7CF79">
            <w:pPr>
              <w:pStyle w:val="Normal"/>
            </w:pPr>
          </w:p>
        </w:tc>
        <w:tc>
          <w:tcPr>
            <w:tcW w:w="4899" w:type="dxa"/>
            <w:tcMar/>
          </w:tcPr>
          <w:p w:rsidR="7821FF4E" w:rsidP="7821FF4E" w:rsidRDefault="7821FF4E" w14:paraId="321B4531" w14:textId="6006BD1E">
            <w:pPr>
              <w:spacing w:after="0" w:afterAutospacing="off"/>
            </w:pPr>
            <w:r w:rsidRPr="7821FF4E" w:rsidR="7821FF4E">
              <w:rPr>
                <w:rFonts w:ascii="Arial" w:hAnsi="Arial" w:eastAsia="Arial" w:cs="Arial"/>
                <w:sz w:val="24"/>
                <w:szCs w:val="24"/>
                <w:lang w:val="en-US"/>
              </w:rPr>
              <w:t>DI-363</w:t>
            </w:r>
          </w:p>
        </w:tc>
        <w:tc>
          <w:tcPr>
            <w:tcW w:w="4899" w:type="dxa"/>
            <w:tcMar/>
          </w:tcPr>
          <w:p w:rsidR="7821FF4E" w:rsidP="7821FF4E" w:rsidRDefault="7821FF4E" w14:paraId="54D443B7" w14:textId="6CEB480A">
            <w:pPr>
              <w:spacing w:after="0" w:afterAutospacing="off"/>
            </w:pPr>
            <w:r w:rsidRPr="7821FF4E" w:rsidR="7821FF4E">
              <w:rPr>
                <w:rFonts w:ascii="Arial" w:hAnsi="Arial" w:eastAsia="Arial" w:cs="Arial"/>
                <w:sz w:val="24"/>
                <w:szCs w:val="24"/>
                <w:lang w:val="en-US"/>
              </w:rPr>
              <w:t>Daily Uncorrected BM Unit's Period Level Consumption</w:t>
            </w:r>
          </w:p>
        </w:tc>
      </w:tr>
      <w:tr w:rsidR="7821FF4E" w:rsidTr="7821FF4E" w14:paraId="47FCD49E">
        <w:trPr>
          <w:trHeight w:val="300"/>
        </w:trPr>
        <w:tc>
          <w:tcPr>
            <w:tcW w:w="4898" w:type="dxa"/>
            <w:tcMar/>
          </w:tcPr>
          <w:p w:rsidR="7821FF4E" w:rsidP="7821FF4E" w:rsidRDefault="7821FF4E" w14:paraId="7419C43C" w14:textId="52FDD9C2">
            <w:pPr>
              <w:pStyle w:val="Normal"/>
            </w:pPr>
          </w:p>
        </w:tc>
        <w:tc>
          <w:tcPr>
            <w:tcW w:w="4899" w:type="dxa"/>
            <w:tcMar/>
          </w:tcPr>
          <w:p w:rsidR="7821FF4E" w:rsidP="7821FF4E" w:rsidRDefault="7821FF4E" w14:paraId="6E6C3B6C" w14:textId="0BE0907D">
            <w:pPr>
              <w:spacing w:after="0" w:afterAutospacing="off"/>
            </w:pPr>
            <w:r w:rsidRPr="7821FF4E" w:rsidR="7821FF4E">
              <w:rPr>
                <w:rFonts w:ascii="Arial" w:hAnsi="Arial" w:eastAsia="Arial" w:cs="Arial"/>
                <w:sz w:val="24"/>
                <w:szCs w:val="24"/>
                <w:lang w:val="en-US"/>
              </w:rPr>
              <w:t>DI-364</w:t>
            </w:r>
          </w:p>
        </w:tc>
        <w:tc>
          <w:tcPr>
            <w:tcW w:w="4899" w:type="dxa"/>
            <w:tcMar/>
          </w:tcPr>
          <w:p w:rsidR="7821FF4E" w:rsidP="7821FF4E" w:rsidRDefault="7821FF4E" w14:paraId="510DCD6D" w14:textId="2CFE5572">
            <w:pPr>
              <w:spacing w:after="0" w:afterAutospacing="off"/>
            </w:pPr>
            <w:r w:rsidRPr="7821FF4E" w:rsidR="7821FF4E">
              <w:rPr>
                <w:rFonts w:ascii="Arial" w:hAnsi="Arial" w:eastAsia="Arial" w:cs="Arial"/>
                <w:sz w:val="24"/>
                <w:szCs w:val="24"/>
                <w:lang w:val="en-US"/>
              </w:rPr>
              <w:t>Daily Uncorrected BM Unit's Period Level Consumption Losses</w:t>
            </w:r>
          </w:p>
        </w:tc>
      </w:tr>
      <w:tr w:rsidR="7821FF4E" w:rsidTr="7821FF4E" w14:paraId="76B64868">
        <w:trPr>
          <w:trHeight w:val="300"/>
        </w:trPr>
        <w:tc>
          <w:tcPr>
            <w:tcW w:w="4898" w:type="dxa"/>
            <w:tcMar/>
          </w:tcPr>
          <w:p w:rsidR="7821FF4E" w:rsidP="7821FF4E" w:rsidRDefault="7821FF4E" w14:paraId="04063A17" w14:textId="51749D47">
            <w:pPr>
              <w:pStyle w:val="Normal"/>
            </w:pPr>
          </w:p>
        </w:tc>
        <w:tc>
          <w:tcPr>
            <w:tcW w:w="4899" w:type="dxa"/>
            <w:tcMar/>
          </w:tcPr>
          <w:p w:rsidR="7821FF4E" w:rsidP="7821FF4E" w:rsidRDefault="7821FF4E" w14:paraId="1A9500C5" w14:textId="1759F72E">
            <w:pPr>
              <w:spacing w:after="0" w:afterAutospacing="off"/>
            </w:pPr>
            <w:r w:rsidRPr="7821FF4E" w:rsidR="7821FF4E">
              <w:rPr>
                <w:rFonts w:ascii="Arial" w:hAnsi="Arial" w:eastAsia="Arial" w:cs="Arial"/>
                <w:sz w:val="24"/>
                <w:szCs w:val="24"/>
                <w:lang w:val="en-US"/>
              </w:rPr>
              <w:t>DI-365</w:t>
            </w:r>
          </w:p>
        </w:tc>
        <w:tc>
          <w:tcPr>
            <w:tcW w:w="4899" w:type="dxa"/>
            <w:tcMar/>
          </w:tcPr>
          <w:p w:rsidR="7821FF4E" w:rsidP="7821FF4E" w:rsidRDefault="7821FF4E" w14:paraId="3913A157" w14:textId="013A3FA7">
            <w:pPr>
              <w:spacing w:after="0" w:afterAutospacing="off"/>
            </w:pPr>
            <w:r w:rsidRPr="7821FF4E" w:rsidR="7821FF4E">
              <w:rPr>
                <w:rFonts w:ascii="Arial" w:hAnsi="Arial" w:eastAsia="Arial" w:cs="Arial"/>
                <w:sz w:val="24"/>
                <w:szCs w:val="24"/>
                <w:lang w:val="en-US"/>
              </w:rPr>
              <w:t>Daily Corrected Component</w:t>
            </w:r>
          </w:p>
        </w:tc>
      </w:tr>
      <w:tr w:rsidR="7821FF4E" w:rsidTr="7821FF4E" w14:paraId="52EF0BEB">
        <w:trPr>
          <w:trHeight w:val="300"/>
        </w:trPr>
        <w:tc>
          <w:tcPr>
            <w:tcW w:w="4898" w:type="dxa"/>
            <w:tcMar/>
          </w:tcPr>
          <w:p w:rsidR="7821FF4E" w:rsidP="7821FF4E" w:rsidRDefault="7821FF4E" w14:paraId="6353BCC0" w14:textId="1691F14F">
            <w:pPr>
              <w:pStyle w:val="Normal"/>
            </w:pPr>
          </w:p>
        </w:tc>
        <w:tc>
          <w:tcPr>
            <w:tcW w:w="4899" w:type="dxa"/>
            <w:tcMar/>
          </w:tcPr>
          <w:p w:rsidR="7821FF4E" w:rsidP="7821FF4E" w:rsidRDefault="7821FF4E" w14:paraId="02CBDE4F" w14:textId="71733013">
            <w:pPr>
              <w:spacing w:after="0" w:afterAutospacing="off"/>
            </w:pPr>
            <w:r w:rsidRPr="7821FF4E" w:rsidR="7821FF4E">
              <w:rPr>
                <w:rFonts w:ascii="Arial" w:hAnsi="Arial" w:eastAsia="Arial" w:cs="Arial"/>
                <w:sz w:val="24"/>
                <w:szCs w:val="24"/>
                <w:lang w:val="en-US"/>
              </w:rPr>
              <w:t>DI-366</w:t>
            </w:r>
          </w:p>
        </w:tc>
        <w:tc>
          <w:tcPr>
            <w:tcW w:w="4899" w:type="dxa"/>
            <w:tcMar/>
          </w:tcPr>
          <w:p w:rsidR="7821FF4E" w:rsidP="7821FF4E" w:rsidRDefault="7821FF4E" w14:paraId="75AD3AB9" w14:textId="1F11ACDD">
            <w:pPr>
              <w:spacing w:after="0" w:afterAutospacing="off"/>
            </w:pPr>
            <w:r w:rsidRPr="7821FF4E" w:rsidR="7821FF4E">
              <w:rPr>
                <w:rFonts w:ascii="Arial" w:hAnsi="Arial" w:eastAsia="Arial" w:cs="Arial"/>
                <w:sz w:val="24"/>
                <w:szCs w:val="24"/>
                <w:lang w:val="en-US"/>
              </w:rPr>
              <w:t>Daily Corrected Component Losses</w:t>
            </w:r>
          </w:p>
        </w:tc>
      </w:tr>
    </w:tbl>
    <w:p w:rsidR="004B39DB" w:rsidP="00D1147E" w:rsidRDefault="00197803" w14:paraId="2728C5B5" w14:textId="77777777">
      <w:pPr>
        <w:pStyle w:val="Header"/>
        <w:pageBreakBefore/>
        <w:spacing w:before="500" w:after="300"/>
      </w:pPr>
      <w:r>
        <w:rPr>
          <w:b/>
        </w:rPr>
        <w:t>MM00225 Flow Structure</w:t>
      </w:r>
    </w:p>
    <w:tbl>
      <w:tblPr>
        <w:tblStyle w:val="TableGrid"/>
        <w:tblW w:w="14700" w:type="dxa"/>
        <w:tblLook w:val="04A0" w:firstRow="1" w:lastRow="0" w:firstColumn="1" w:lastColumn="0" w:noHBand="0" w:noVBand="1"/>
        <w:tblPrChange w:author="" w:id="1705221690">
          <w:tblPr/>
        </w:tblPrChange>
      </w:tblPr>
      <w:tblGrid>
        <w:gridCol w:w="1977"/>
        <w:gridCol w:w="1636"/>
        <w:gridCol w:w="1038"/>
        <w:gridCol w:w="1336"/>
        <w:gridCol w:w="545"/>
        <w:gridCol w:w="546"/>
        <w:gridCol w:w="609"/>
        <w:gridCol w:w="516"/>
        <w:gridCol w:w="634"/>
        <w:gridCol w:w="497"/>
        <w:gridCol w:w="546"/>
        <w:gridCol w:w="546"/>
        <w:gridCol w:w="2148"/>
        <w:gridCol w:w="869"/>
        <w:gridCol w:w="1257"/>
      </w:tblGrid>
      <w:tr w:rsidR="00E97B25" w:rsidTr="2F391BD4" w14:paraId="53959B85" w14:textId="77777777">
        <w:trPr>
          <w:trHeight w:val="300"/>
        </w:trPr>
        <w:tc>
          <w:tcPr>
            <w:tcW w:w="1977" w:type="dxa"/>
            <w:shd w:val="clear" w:color="auto" w:fill="4D8934"/>
            <w:tcMar/>
          </w:tcPr>
          <w:p w:rsidR="004B39DB" w:rsidRDefault="00197803" w14:paraId="12DC4E97" w14:textId="77777777">
            <w:r>
              <w:rPr>
                <w:b/>
                <w:color w:val="FFFFFF"/>
              </w:rPr>
              <w:t>Group ID</w:t>
            </w:r>
          </w:p>
        </w:tc>
        <w:tc>
          <w:tcPr>
            <w:tcW w:w="1636" w:type="dxa"/>
            <w:shd w:val="clear" w:color="auto" w:fill="4D8934"/>
            <w:tcMar/>
          </w:tcPr>
          <w:p w:rsidR="004B39DB" w:rsidRDefault="00197803" w14:paraId="56B377EB" w14:textId="77777777">
            <w:r>
              <w:rPr>
                <w:b/>
                <w:color w:val="FFFFFF"/>
              </w:rPr>
              <w:t>Group Description</w:t>
            </w:r>
          </w:p>
        </w:tc>
        <w:tc>
          <w:tcPr>
            <w:tcW w:w="1038" w:type="dxa"/>
            <w:shd w:val="clear" w:color="auto" w:fill="4D8934"/>
            <w:tcMar/>
          </w:tcPr>
          <w:p w:rsidR="004B39DB" w:rsidRDefault="00197803" w14:paraId="340577B6" w14:textId="77777777">
            <w:r>
              <w:rPr>
                <w:b/>
                <w:color w:val="FFFFFF"/>
              </w:rPr>
              <w:t>Range</w:t>
            </w:r>
          </w:p>
        </w:tc>
        <w:tc>
          <w:tcPr>
            <w:tcW w:w="1336" w:type="dxa"/>
            <w:shd w:val="clear" w:color="auto" w:fill="4D8934"/>
            <w:tcMar/>
          </w:tcPr>
          <w:p w:rsidR="004B39DB" w:rsidRDefault="00197803" w14:paraId="08FF7FEF" w14:textId="77777777">
            <w:r>
              <w:rPr>
                <w:b/>
                <w:color w:val="FFFFFF"/>
              </w:rPr>
              <w:t>Condition</w:t>
            </w:r>
          </w:p>
        </w:tc>
        <w:tc>
          <w:tcPr>
            <w:tcW w:w="545" w:type="dxa"/>
            <w:shd w:val="clear" w:color="auto" w:fill="4D8934"/>
            <w:tcMar/>
          </w:tcPr>
          <w:p w:rsidR="004B39DB" w:rsidRDefault="00197803" w14:paraId="38DF9111" w14:textId="77777777">
            <w:r>
              <w:rPr>
                <w:b/>
                <w:color w:val="FFFFFF"/>
              </w:rPr>
              <w:t>L1</w:t>
            </w:r>
          </w:p>
        </w:tc>
        <w:tc>
          <w:tcPr>
            <w:tcW w:w="546" w:type="dxa"/>
            <w:shd w:val="clear" w:color="auto" w:fill="4D8934"/>
            <w:tcMar/>
          </w:tcPr>
          <w:p w:rsidR="004B39DB" w:rsidRDefault="00197803" w14:paraId="082384FB" w14:textId="77777777">
            <w:r>
              <w:rPr>
                <w:b/>
                <w:color w:val="FFFFFF"/>
              </w:rPr>
              <w:t>L2</w:t>
            </w:r>
          </w:p>
        </w:tc>
        <w:tc>
          <w:tcPr>
            <w:tcW w:w="609" w:type="dxa"/>
            <w:shd w:val="clear" w:color="auto" w:fill="4D8934"/>
            <w:tcMar/>
          </w:tcPr>
          <w:p w:rsidR="004B39DB" w:rsidRDefault="00197803" w14:paraId="047BD557" w14:textId="77777777">
            <w:r>
              <w:rPr>
                <w:b/>
                <w:color w:val="FFFFFF"/>
              </w:rPr>
              <w:t>L3</w:t>
            </w:r>
          </w:p>
        </w:tc>
        <w:tc>
          <w:tcPr>
            <w:tcW w:w="516" w:type="dxa"/>
            <w:shd w:val="clear" w:color="auto" w:fill="4D8934"/>
            <w:tcMar/>
          </w:tcPr>
          <w:p w:rsidR="004B39DB" w:rsidRDefault="00197803" w14:paraId="7E2FE6FC" w14:textId="77777777">
            <w:r>
              <w:rPr>
                <w:b/>
                <w:color w:val="FFFFFF"/>
              </w:rPr>
              <w:t>L4</w:t>
            </w:r>
          </w:p>
        </w:tc>
        <w:tc>
          <w:tcPr>
            <w:tcW w:w="634" w:type="dxa"/>
            <w:shd w:val="clear" w:color="auto" w:fill="4D8934"/>
            <w:tcMar/>
          </w:tcPr>
          <w:p w:rsidR="004B39DB" w:rsidRDefault="00197803" w14:paraId="673CB723" w14:textId="77777777">
            <w:r>
              <w:rPr>
                <w:b/>
                <w:color w:val="FFFFFF"/>
              </w:rPr>
              <w:t>L5</w:t>
            </w:r>
          </w:p>
        </w:tc>
        <w:tc>
          <w:tcPr>
            <w:tcW w:w="497" w:type="dxa"/>
            <w:shd w:val="clear" w:color="auto" w:fill="4D8934"/>
            <w:tcMar/>
          </w:tcPr>
          <w:p w:rsidR="004B39DB" w:rsidRDefault="00197803" w14:paraId="19CDEE3A" w14:textId="77777777">
            <w:r>
              <w:rPr>
                <w:b/>
                <w:color w:val="FFFFFF"/>
              </w:rPr>
              <w:t>L6</w:t>
            </w:r>
          </w:p>
        </w:tc>
        <w:tc>
          <w:tcPr>
            <w:tcW w:w="546" w:type="dxa"/>
            <w:shd w:val="clear" w:color="auto" w:fill="4D8934"/>
            <w:tcMar/>
          </w:tcPr>
          <w:p w:rsidR="004B39DB" w:rsidRDefault="00197803" w14:paraId="466800AD" w14:textId="77777777">
            <w:r>
              <w:rPr>
                <w:b/>
                <w:color w:val="FFFFFF"/>
              </w:rPr>
              <w:t>L7</w:t>
            </w:r>
          </w:p>
        </w:tc>
        <w:tc>
          <w:tcPr>
            <w:tcW w:w="546" w:type="dxa"/>
            <w:shd w:val="clear" w:color="auto" w:fill="4D8934"/>
            <w:tcMar/>
          </w:tcPr>
          <w:p w:rsidR="004B39DB" w:rsidRDefault="00197803" w14:paraId="3447B1C0" w14:textId="77777777">
            <w:r>
              <w:rPr>
                <w:b/>
                <w:color w:val="FFFFFF"/>
              </w:rPr>
              <w:t>L8</w:t>
            </w:r>
          </w:p>
        </w:tc>
        <w:tc>
          <w:tcPr>
            <w:tcW w:w="2148" w:type="dxa"/>
            <w:shd w:val="clear" w:color="auto" w:fill="4D8934"/>
            <w:tcMar/>
          </w:tcPr>
          <w:p w:rsidR="004B39DB" w:rsidRDefault="00197803" w14:paraId="6E76D4F2" w14:textId="77777777">
            <w:r>
              <w:rPr>
                <w:b/>
                <w:color w:val="FFFFFF"/>
              </w:rPr>
              <w:t>Data Item Name</w:t>
            </w:r>
          </w:p>
        </w:tc>
        <w:tc>
          <w:tcPr>
            <w:tcW w:w="869" w:type="dxa"/>
            <w:shd w:val="clear" w:color="auto" w:fill="4D8934"/>
            <w:tcMar/>
          </w:tcPr>
          <w:p w:rsidR="004B39DB" w:rsidRDefault="00197803" w14:paraId="320E7C83" w14:textId="77777777">
            <w:r>
              <w:rPr>
                <w:b/>
                <w:color w:val="FFFFFF"/>
              </w:rPr>
              <w:t>Value Rule</w:t>
            </w:r>
          </w:p>
        </w:tc>
        <w:tc>
          <w:tcPr>
            <w:tcW w:w="1257" w:type="dxa"/>
            <w:shd w:val="clear" w:color="auto" w:fill="4D8934"/>
            <w:tcMar/>
          </w:tcPr>
          <w:p w:rsidR="004B39DB" w:rsidRDefault="00197803" w14:paraId="10DB81F9" w14:textId="77777777">
            <w:r>
              <w:rPr>
                <w:b/>
                <w:color w:val="FFFFFF"/>
              </w:rPr>
              <w:t>Alternate Name</w:t>
            </w:r>
          </w:p>
        </w:tc>
      </w:tr>
      <w:tr w:rsidR="00E97B25" w:rsidTr="2F391BD4" w14:paraId="505F0720" w14:textId="77777777">
        <w:trPr>
          <w:trHeight w:val="300"/>
        </w:trPr>
        <w:tc>
          <w:tcPr>
            <w:tcW w:w="1977" w:type="dxa"/>
            <w:shd w:val="clear" w:color="auto" w:fill="70ADA3"/>
            <w:tcMar/>
          </w:tcPr>
          <w:p w:rsidR="004B39DB" w:rsidRDefault="00197803" w14:paraId="7AF1A1AD" w14:textId="77777777">
            <w:r>
              <w:t>ZPD</w:t>
            </w:r>
          </w:p>
        </w:tc>
        <w:tc>
          <w:tcPr>
            <w:tcW w:w="1636" w:type="dxa"/>
            <w:shd w:val="clear" w:color="auto" w:fill="70ADA3"/>
            <w:tcMar/>
          </w:tcPr>
          <w:p w:rsidR="004B39DB" w:rsidRDefault="00197803" w14:paraId="20F2BC01" w14:textId="77777777">
            <w:r>
              <w:t>Data File Additional Header</w:t>
            </w:r>
          </w:p>
        </w:tc>
        <w:tc>
          <w:tcPr>
            <w:tcW w:w="1038" w:type="dxa"/>
            <w:shd w:val="clear" w:color="auto" w:fill="70ADA3"/>
            <w:tcMar/>
          </w:tcPr>
          <w:p w:rsidR="004B39DB" w:rsidRDefault="00197803" w14:paraId="09E28C3B" w14:textId="77777777">
            <w:r>
              <w:t>1-1</w:t>
            </w:r>
          </w:p>
        </w:tc>
        <w:tc>
          <w:tcPr>
            <w:tcW w:w="1336" w:type="dxa"/>
            <w:shd w:val="clear" w:color="auto" w:fill="70ADA3"/>
            <w:tcMar/>
          </w:tcPr>
          <w:p w:rsidR="004B39DB" w:rsidRDefault="004B39DB" w14:paraId="5DAB6C7B" w14:textId="77777777"/>
        </w:tc>
        <w:tc>
          <w:tcPr>
            <w:tcW w:w="545" w:type="dxa"/>
            <w:shd w:val="clear" w:color="auto" w:fill="70ADA3"/>
            <w:tcMar/>
          </w:tcPr>
          <w:p w:rsidR="004B39DB" w:rsidRDefault="00197803" w14:paraId="57DE78E1" w14:textId="77777777">
            <w:r>
              <w:t>G</w:t>
            </w:r>
          </w:p>
        </w:tc>
        <w:tc>
          <w:tcPr>
            <w:tcW w:w="546" w:type="dxa"/>
            <w:shd w:val="clear" w:color="auto" w:fill="70ADA3"/>
            <w:tcMar/>
          </w:tcPr>
          <w:p w:rsidR="004B39DB" w:rsidRDefault="004B39DB" w14:paraId="02EB378F" w14:textId="77777777"/>
        </w:tc>
        <w:tc>
          <w:tcPr>
            <w:tcW w:w="609" w:type="dxa"/>
            <w:shd w:val="clear" w:color="auto" w:fill="70ADA3"/>
            <w:tcMar/>
          </w:tcPr>
          <w:p w:rsidR="004B39DB" w:rsidRDefault="004B39DB" w14:paraId="6A05A809" w14:textId="77777777"/>
        </w:tc>
        <w:tc>
          <w:tcPr>
            <w:tcW w:w="516" w:type="dxa"/>
            <w:shd w:val="clear" w:color="auto" w:fill="70ADA3"/>
            <w:tcMar/>
          </w:tcPr>
          <w:p w:rsidR="004B39DB" w:rsidRDefault="004B39DB" w14:paraId="5A39BBE3" w14:textId="77777777"/>
        </w:tc>
        <w:tc>
          <w:tcPr>
            <w:tcW w:w="634" w:type="dxa"/>
            <w:shd w:val="clear" w:color="auto" w:fill="70ADA3"/>
            <w:tcMar/>
          </w:tcPr>
          <w:p w:rsidR="004B39DB" w:rsidRDefault="004B39DB" w14:paraId="41C8F396" w14:textId="77777777"/>
        </w:tc>
        <w:tc>
          <w:tcPr>
            <w:tcW w:w="497" w:type="dxa"/>
            <w:shd w:val="clear" w:color="auto" w:fill="70ADA3"/>
            <w:tcMar/>
          </w:tcPr>
          <w:p w:rsidR="004B39DB" w:rsidRDefault="004B39DB" w14:paraId="72A3D3EC" w14:textId="77777777"/>
        </w:tc>
        <w:tc>
          <w:tcPr>
            <w:tcW w:w="546" w:type="dxa"/>
            <w:shd w:val="clear" w:color="auto" w:fill="70ADA3"/>
            <w:tcMar/>
          </w:tcPr>
          <w:p w:rsidR="004B39DB" w:rsidRDefault="004B39DB" w14:paraId="0D0B940D" w14:textId="77777777"/>
        </w:tc>
        <w:tc>
          <w:tcPr>
            <w:tcW w:w="546" w:type="dxa"/>
            <w:shd w:val="clear" w:color="auto" w:fill="70ADA3"/>
            <w:tcMar/>
          </w:tcPr>
          <w:p w:rsidR="004B39DB" w:rsidRDefault="004B39DB" w14:paraId="0E27B00A" w14:textId="77777777"/>
        </w:tc>
        <w:tc>
          <w:tcPr>
            <w:tcW w:w="2148" w:type="dxa"/>
            <w:shd w:val="clear" w:color="auto" w:fill="70ADA3"/>
            <w:tcMar/>
          </w:tcPr>
          <w:p w:rsidR="004B39DB" w:rsidRDefault="004B39DB" w14:paraId="60061E4C" w14:textId="77777777"/>
        </w:tc>
        <w:tc>
          <w:tcPr>
            <w:tcW w:w="869" w:type="dxa"/>
            <w:shd w:val="clear" w:color="auto" w:fill="70ADA3"/>
            <w:tcMar/>
          </w:tcPr>
          <w:p w:rsidR="004B39DB" w:rsidRDefault="004B39DB" w14:paraId="44EAFD9C" w14:textId="77777777"/>
        </w:tc>
        <w:tc>
          <w:tcPr>
            <w:tcW w:w="1257" w:type="dxa"/>
            <w:shd w:val="clear" w:color="auto" w:fill="70ADA3"/>
            <w:tcMar/>
          </w:tcPr>
          <w:p w:rsidR="004B39DB" w:rsidRDefault="004B39DB" w14:paraId="4B94D5A5" w14:textId="77777777"/>
        </w:tc>
      </w:tr>
      <w:tr w:rsidR="00E908F2" w:rsidTr="2F391BD4" w14:paraId="71EA140E" w14:textId="77777777">
        <w:trPr>
          <w:trHeight w:val="300"/>
        </w:trPr>
        <w:tc>
          <w:tcPr>
            <w:tcW w:w="1977" w:type="dxa"/>
            <w:tcMar/>
          </w:tcPr>
          <w:p w:rsidR="004B39DB" w:rsidRDefault="004B39DB" w14:paraId="3DEEC669" w14:textId="77777777"/>
        </w:tc>
        <w:tc>
          <w:tcPr>
            <w:tcW w:w="1636" w:type="dxa"/>
            <w:tcMar/>
          </w:tcPr>
          <w:p w:rsidR="004B39DB" w:rsidRDefault="004B39DB" w14:paraId="3656B9AB" w14:textId="77777777"/>
        </w:tc>
        <w:tc>
          <w:tcPr>
            <w:tcW w:w="1038" w:type="dxa"/>
            <w:tcMar/>
          </w:tcPr>
          <w:p w:rsidR="004B39DB" w:rsidRDefault="004B39DB" w14:paraId="45FB0818" w14:textId="77777777"/>
        </w:tc>
        <w:tc>
          <w:tcPr>
            <w:tcW w:w="1336" w:type="dxa"/>
            <w:tcMar/>
          </w:tcPr>
          <w:p w:rsidR="004B39DB" w:rsidRDefault="004B39DB" w14:paraId="049F31CB" w14:textId="77777777"/>
        </w:tc>
        <w:tc>
          <w:tcPr>
            <w:tcW w:w="545" w:type="dxa"/>
            <w:tcMar/>
          </w:tcPr>
          <w:p w:rsidR="004B39DB" w:rsidRDefault="004B39DB" w14:paraId="53128261" w14:textId="77777777"/>
        </w:tc>
        <w:tc>
          <w:tcPr>
            <w:tcW w:w="546" w:type="dxa"/>
            <w:tcMar/>
          </w:tcPr>
          <w:p w:rsidR="004B39DB" w:rsidRDefault="00197803" w14:paraId="649841BE" w14:textId="77777777">
            <w:r>
              <w:t>1</w:t>
            </w:r>
          </w:p>
        </w:tc>
        <w:tc>
          <w:tcPr>
            <w:tcW w:w="609" w:type="dxa"/>
            <w:tcMar/>
          </w:tcPr>
          <w:p w:rsidR="004B39DB" w:rsidRDefault="004B39DB" w14:paraId="62486C05" w14:textId="77777777"/>
        </w:tc>
        <w:tc>
          <w:tcPr>
            <w:tcW w:w="516" w:type="dxa"/>
            <w:tcMar/>
          </w:tcPr>
          <w:p w:rsidR="004B39DB" w:rsidRDefault="004B39DB" w14:paraId="4101652C" w14:textId="77777777"/>
        </w:tc>
        <w:tc>
          <w:tcPr>
            <w:tcW w:w="634" w:type="dxa"/>
            <w:tcMar/>
          </w:tcPr>
          <w:p w:rsidR="004B39DB" w:rsidRDefault="004B39DB" w14:paraId="4B99056E" w14:textId="77777777"/>
        </w:tc>
        <w:tc>
          <w:tcPr>
            <w:tcW w:w="497" w:type="dxa"/>
            <w:tcMar/>
          </w:tcPr>
          <w:p w:rsidR="004B39DB" w:rsidRDefault="004B39DB" w14:paraId="1299C43A" w14:textId="77777777"/>
        </w:tc>
        <w:tc>
          <w:tcPr>
            <w:tcW w:w="546" w:type="dxa"/>
            <w:tcMar/>
          </w:tcPr>
          <w:p w:rsidR="004B39DB" w:rsidRDefault="004B39DB" w14:paraId="4DDBEF00" w14:textId="77777777"/>
        </w:tc>
        <w:tc>
          <w:tcPr>
            <w:tcW w:w="546" w:type="dxa"/>
            <w:tcMar/>
          </w:tcPr>
          <w:p w:rsidR="004B39DB" w:rsidRDefault="004B39DB" w14:paraId="3461D779" w14:textId="77777777"/>
        </w:tc>
        <w:tc>
          <w:tcPr>
            <w:tcW w:w="2148" w:type="dxa"/>
            <w:tcMar/>
          </w:tcPr>
          <w:p w:rsidR="004B39DB" w:rsidRDefault="00197803" w14:paraId="1A2ED457" w14:textId="77777777">
            <w:r>
              <w:t>Settlement Date</w:t>
            </w:r>
          </w:p>
        </w:tc>
        <w:tc>
          <w:tcPr>
            <w:tcW w:w="869" w:type="dxa"/>
            <w:tcMar/>
          </w:tcPr>
          <w:p w:rsidR="004B39DB" w:rsidRDefault="004B39DB" w14:paraId="3CF2D8B6" w14:textId="77777777"/>
        </w:tc>
        <w:tc>
          <w:tcPr>
            <w:tcW w:w="1257" w:type="dxa"/>
            <w:tcMar/>
          </w:tcPr>
          <w:p w:rsidR="004B39DB" w:rsidRDefault="004B39DB" w14:paraId="0FB78278" w14:textId="77777777"/>
        </w:tc>
      </w:tr>
      <w:tr w:rsidR="00E908F2" w:rsidTr="2F391BD4" w14:paraId="3415288B" w14:textId="77777777">
        <w:trPr>
          <w:trHeight w:val="300"/>
        </w:trPr>
        <w:tc>
          <w:tcPr>
            <w:tcW w:w="1977" w:type="dxa"/>
            <w:tcMar/>
          </w:tcPr>
          <w:p w:rsidR="004B39DB" w:rsidRDefault="004B39DB" w14:paraId="1FC39945" w14:textId="77777777"/>
        </w:tc>
        <w:tc>
          <w:tcPr>
            <w:tcW w:w="1636" w:type="dxa"/>
            <w:tcMar/>
          </w:tcPr>
          <w:p w:rsidR="004B39DB" w:rsidRDefault="004B39DB" w14:paraId="0562CB0E" w14:textId="77777777"/>
        </w:tc>
        <w:tc>
          <w:tcPr>
            <w:tcW w:w="1038" w:type="dxa"/>
            <w:tcMar/>
          </w:tcPr>
          <w:p w:rsidR="004B39DB" w:rsidRDefault="004B39DB" w14:paraId="34CE0A41" w14:textId="77777777"/>
        </w:tc>
        <w:tc>
          <w:tcPr>
            <w:tcW w:w="1336" w:type="dxa"/>
            <w:tcMar/>
          </w:tcPr>
          <w:p w:rsidR="004B39DB" w:rsidRDefault="004B39DB" w14:paraId="62EBF3C5" w14:textId="77777777"/>
        </w:tc>
        <w:tc>
          <w:tcPr>
            <w:tcW w:w="545" w:type="dxa"/>
            <w:tcMar/>
          </w:tcPr>
          <w:p w:rsidR="004B39DB" w:rsidRDefault="004B39DB" w14:paraId="6D98A12B" w14:textId="77777777"/>
        </w:tc>
        <w:tc>
          <w:tcPr>
            <w:tcW w:w="546" w:type="dxa"/>
            <w:tcMar/>
          </w:tcPr>
          <w:p w:rsidR="004B39DB" w:rsidRDefault="00197803" w14:paraId="56B20A0C" w14:textId="77777777">
            <w:r>
              <w:t>1</w:t>
            </w:r>
          </w:p>
        </w:tc>
        <w:tc>
          <w:tcPr>
            <w:tcW w:w="609" w:type="dxa"/>
            <w:tcMar/>
          </w:tcPr>
          <w:p w:rsidR="004B39DB" w:rsidRDefault="004B39DB" w14:paraId="2946DB82" w14:textId="77777777"/>
        </w:tc>
        <w:tc>
          <w:tcPr>
            <w:tcW w:w="516" w:type="dxa"/>
            <w:tcMar/>
          </w:tcPr>
          <w:p w:rsidR="004B39DB" w:rsidRDefault="004B39DB" w14:paraId="5997CC1D" w14:textId="77777777"/>
        </w:tc>
        <w:tc>
          <w:tcPr>
            <w:tcW w:w="634" w:type="dxa"/>
            <w:tcMar/>
          </w:tcPr>
          <w:p w:rsidR="004B39DB" w:rsidRDefault="004B39DB" w14:paraId="110FFD37" w14:textId="77777777"/>
        </w:tc>
        <w:tc>
          <w:tcPr>
            <w:tcW w:w="497" w:type="dxa"/>
            <w:tcMar/>
          </w:tcPr>
          <w:p w:rsidR="004B39DB" w:rsidRDefault="004B39DB" w14:paraId="6B699379" w14:textId="77777777"/>
        </w:tc>
        <w:tc>
          <w:tcPr>
            <w:tcW w:w="546" w:type="dxa"/>
            <w:tcMar/>
          </w:tcPr>
          <w:p w:rsidR="004B39DB" w:rsidRDefault="004B39DB" w14:paraId="3FE9F23F" w14:textId="77777777"/>
        </w:tc>
        <w:tc>
          <w:tcPr>
            <w:tcW w:w="546" w:type="dxa"/>
            <w:tcMar/>
          </w:tcPr>
          <w:p w:rsidR="004B39DB" w:rsidRDefault="004B39DB" w14:paraId="1F72F646" w14:textId="77777777"/>
        </w:tc>
        <w:tc>
          <w:tcPr>
            <w:tcW w:w="2148" w:type="dxa"/>
            <w:tcMar/>
          </w:tcPr>
          <w:p w:rsidR="004B39DB" w:rsidRDefault="00197803" w14:paraId="4A03D2E3" w14:textId="77777777">
            <w:r>
              <w:t>Settlement Code</w:t>
            </w:r>
          </w:p>
        </w:tc>
        <w:tc>
          <w:tcPr>
            <w:tcW w:w="869" w:type="dxa"/>
            <w:tcMar/>
          </w:tcPr>
          <w:p w:rsidR="004B39DB" w:rsidRDefault="004B39DB" w14:paraId="08CE6F91" w14:textId="77777777"/>
        </w:tc>
        <w:tc>
          <w:tcPr>
            <w:tcW w:w="1257" w:type="dxa"/>
            <w:tcMar/>
          </w:tcPr>
          <w:p w:rsidR="004B39DB" w:rsidRDefault="004B39DB" w14:paraId="61CDCEAD" w14:textId="77777777"/>
        </w:tc>
      </w:tr>
      <w:tr w:rsidR="00E908F2" w:rsidTr="2F391BD4" w14:paraId="5DFC444D" w14:textId="77777777">
        <w:trPr>
          <w:trHeight w:val="300"/>
        </w:trPr>
        <w:tc>
          <w:tcPr>
            <w:tcW w:w="1977" w:type="dxa"/>
            <w:tcMar/>
          </w:tcPr>
          <w:p w:rsidR="004B39DB" w:rsidRDefault="004B39DB" w14:paraId="6BB9E253" w14:textId="77777777"/>
        </w:tc>
        <w:tc>
          <w:tcPr>
            <w:tcW w:w="1636" w:type="dxa"/>
            <w:tcMar/>
          </w:tcPr>
          <w:p w:rsidR="004B39DB" w:rsidRDefault="004B39DB" w14:paraId="23DE523C" w14:textId="77777777"/>
        </w:tc>
        <w:tc>
          <w:tcPr>
            <w:tcW w:w="1038" w:type="dxa"/>
            <w:tcMar/>
          </w:tcPr>
          <w:p w:rsidR="004B39DB" w:rsidRDefault="004B39DB" w14:paraId="52E56223" w14:textId="77777777"/>
        </w:tc>
        <w:tc>
          <w:tcPr>
            <w:tcW w:w="1336" w:type="dxa"/>
            <w:tcMar/>
          </w:tcPr>
          <w:p w:rsidR="004B39DB" w:rsidRDefault="004B39DB" w14:paraId="07547A01" w14:textId="77777777"/>
        </w:tc>
        <w:tc>
          <w:tcPr>
            <w:tcW w:w="545" w:type="dxa"/>
            <w:tcMar/>
          </w:tcPr>
          <w:p w:rsidR="004B39DB" w:rsidRDefault="004B39DB" w14:paraId="5043CB0F" w14:textId="77777777"/>
        </w:tc>
        <w:tc>
          <w:tcPr>
            <w:tcW w:w="546" w:type="dxa"/>
            <w:tcMar/>
          </w:tcPr>
          <w:p w:rsidR="004B39DB" w:rsidRDefault="00197803" w14:paraId="249FAAB8" w14:textId="77777777">
            <w:r>
              <w:t>1</w:t>
            </w:r>
          </w:p>
        </w:tc>
        <w:tc>
          <w:tcPr>
            <w:tcW w:w="609" w:type="dxa"/>
            <w:tcMar/>
          </w:tcPr>
          <w:p w:rsidR="004B39DB" w:rsidRDefault="004B39DB" w14:paraId="07459315" w14:textId="77777777"/>
        </w:tc>
        <w:tc>
          <w:tcPr>
            <w:tcW w:w="516" w:type="dxa"/>
            <w:tcMar/>
          </w:tcPr>
          <w:p w:rsidR="004B39DB" w:rsidRDefault="004B39DB" w14:paraId="6537F28F" w14:textId="77777777"/>
        </w:tc>
        <w:tc>
          <w:tcPr>
            <w:tcW w:w="634" w:type="dxa"/>
            <w:tcMar/>
          </w:tcPr>
          <w:p w:rsidR="004B39DB" w:rsidRDefault="004B39DB" w14:paraId="6DFB9E20" w14:textId="77777777"/>
        </w:tc>
        <w:tc>
          <w:tcPr>
            <w:tcW w:w="497" w:type="dxa"/>
            <w:tcMar/>
          </w:tcPr>
          <w:p w:rsidR="004B39DB" w:rsidRDefault="004B39DB" w14:paraId="70DF9E56" w14:textId="77777777"/>
        </w:tc>
        <w:tc>
          <w:tcPr>
            <w:tcW w:w="546" w:type="dxa"/>
            <w:tcMar/>
          </w:tcPr>
          <w:p w:rsidR="004B39DB" w:rsidRDefault="004B39DB" w14:paraId="44E871BC" w14:textId="77777777"/>
        </w:tc>
        <w:tc>
          <w:tcPr>
            <w:tcW w:w="546" w:type="dxa"/>
            <w:tcMar/>
          </w:tcPr>
          <w:p w:rsidR="004B39DB" w:rsidRDefault="004B39DB" w14:paraId="144A5D23" w14:textId="77777777"/>
        </w:tc>
        <w:tc>
          <w:tcPr>
            <w:tcW w:w="2148" w:type="dxa"/>
            <w:tcMar/>
          </w:tcPr>
          <w:p w:rsidR="004B39DB" w:rsidRDefault="00197803" w14:paraId="2E77BDA5" w14:textId="77777777">
            <w:r>
              <w:t>Run Type Code</w:t>
            </w:r>
          </w:p>
        </w:tc>
        <w:tc>
          <w:tcPr>
            <w:tcW w:w="869" w:type="dxa"/>
            <w:tcMar/>
          </w:tcPr>
          <w:p w:rsidR="004B39DB" w:rsidRDefault="004B39DB" w14:paraId="738610EB" w14:textId="77777777"/>
        </w:tc>
        <w:tc>
          <w:tcPr>
            <w:tcW w:w="1257" w:type="dxa"/>
            <w:tcMar/>
          </w:tcPr>
          <w:p w:rsidR="004B39DB" w:rsidRDefault="004B39DB" w14:paraId="637805D2" w14:textId="77777777"/>
        </w:tc>
      </w:tr>
      <w:tr w:rsidR="00E908F2" w:rsidTr="2F391BD4" w14:paraId="0DE43262" w14:textId="77777777">
        <w:trPr>
          <w:trHeight w:val="300"/>
        </w:trPr>
        <w:tc>
          <w:tcPr>
            <w:tcW w:w="1977" w:type="dxa"/>
            <w:tcMar/>
          </w:tcPr>
          <w:p w:rsidR="004B39DB" w:rsidRDefault="004B39DB" w14:paraId="463F29E8" w14:textId="77777777"/>
        </w:tc>
        <w:tc>
          <w:tcPr>
            <w:tcW w:w="1636" w:type="dxa"/>
            <w:tcMar/>
          </w:tcPr>
          <w:p w:rsidR="004B39DB" w:rsidRDefault="004B39DB" w14:paraId="3B7B4B86" w14:textId="77777777"/>
        </w:tc>
        <w:tc>
          <w:tcPr>
            <w:tcW w:w="1038" w:type="dxa"/>
            <w:tcMar/>
          </w:tcPr>
          <w:p w:rsidR="004B39DB" w:rsidRDefault="004B39DB" w14:paraId="3A0FF5F2" w14:textId="77777777"/>
        </w:tc>
        <w:tc>
          <w:tcPr>
            <w:tcW w:w="1336" w:type="dxa"/>
            <w:tcMar/>
          </w:tcPr>
          <w:p w:rsidR="004B39DB" w:rsidRDefault="004B39DB" w14:paraId="5630AD66" w14:textId="77777777"/>
        </w:tc>
        <w:tc>
          <w:tcPr>
            <w:tcW w:w="545" w:type="dxa"/>
            <w:tcMar/>
          </w:tcPr>
          <w:p w:rsidR="004B39DB" w:rsidRDefault="004B39DB" w14:paraId="61829076" w14:textId="77777777"/>
        </w:tc>
        <w:tc>
          <w:tcPr>
            <w:tcW w:w="546" w:type="dxa"/>
            <w:tcMar/>
          </w:tcPr>
          <w:p w:rsidR="004B39DB" w:rsidRDefault="00197803" w14:paraId="19F14E3C" w14:textId="77777777">
            <w:r>
              <w:t>1</w:t>
            </w:r>
          </w:p>
        </w:tc>
        <w:tc>
          <w:tcPr>
            <w:tcW w:w="609" w:type="dxa"/>
            <w:tcMar/>
          </w:tcPr>
          <w:p w:rsidR="004B39DB" w:rsidRDefault="004B39DB" w14:paraId="2BA226A1" w14:textId="77777777"/>
        </w:tc>
        <w:tc>
          <w:tcPr>
            <w:tcW w:w="516" w:type="dxa"/>
            <w:tcMar/>
          </w:tcPr>
          <w:p w:rsidR="004B39DB" w:rsidRDefault="004B39DB" w14:paraId="17AD93B2" w14:textId="77777777"/>
        </w:tc>
        <w:tc>
          <w:tcPr>
            <w:tcW w:w="634" w:type="dxa"/>
            <w:tcMar/>
          </w:tcPr>
          <w:p w:rsidR="004B39DB" w:rsidRDefault="004B39DB" w14:paraId="0DE4B5B7" w14:textId="77777777"/>
        </w:tc>
        <w:tc>
          <w:tcPr>
            <w:tcW w:w="497" w:type="dxa"/>
            <w:tcMar/>
          </w:tcPr>
          <w:p w:rsidR="004B39DB" w:rsidRDefault="004B39DB" w14:paraId="66204FF1" w14:textId="77777777"/>
        </w:tc>
        <w:tc>
          <w:tcPr>
            <w:tcW w:w="546" w:type="dxa"/>
            <w:tcMar/>
          </w:tcPr>
          <w:p w:rsidR="004B39DB" w:rsidRDefault="004B39DB" w14:paraId="2DBF0D7D" w14:textId="77777777"/>
        </w:tc>
        <w:tc>
          <w:tcPr>
            <w:tcW w:w="546" w:type="dxa"/>
            <w:tcMar/>
          </w:tcPr>
          <w:p w:rsidR="004B39DB" w:rsidRDefault="004B39DB" w14:paraId="6B62F1B3" w14:textId="77777777"/>
        </w:tc>
        <w:tc>
          <w:tcPr>
            <w:tcW w:w="2148" w:type="dxa"/>
            <w:tcMar/>
          </w:tcPr>
          <w:p w:rsidR="004B39DB" w:rsidRDefault="00197803" w14:paraId="58457248" w14:textId="77777777">
            <w:r>
              <w:t>Run Number</w:t>
            </w:r>
          </w:p>
        </w:tc>
        <w:tc>
          <w:tcPr>
            <w:tcW w:w="869" w:type="dxa"/>
            <w:tcMar/>
          </w:tcPr>
          <w:p w:rsidR="004B39DB" w:rsidRDefault="004B39DB" w14:paraId="02F2C34E" w14:textId="77777777"/>
        </w:tc>
        <w:tc>
          <w:tcPr>
            <w:tcW w:w="1257" w:type="dxa"/>
            <w:tcMar/>
          </w:tcPr>
          <w:p w:rsidR="004B39DB" w:rsidRDefault="004B39DB" w14:paraId="680A4E5D" w14:textId="77777777"/>
        </w:tc>
      </w:tr>
      <w:tr w:rsidR="00E908F2" w:rsidTr="2F391BD4" w14:paraId="096B7BEE" w14:textId="77777777">
        <w:trPr>
          <w:trHeight w:val="300"/>
        </w:trPr>
        <w:tc>
          <w:tcPr>
            <w:tcW w:w="1977" w:type="dxa"/>
            <w:tcMar/>
          </w:tcPr>
          <w:p w:rsidR="004B39DB" w:rsidRDefault="004B39DB" w14:paraId="19219836" w14:textId="77777777"/>
        </w:tc>
        <w:tc>
          <w:tcPr>
            <w:tcW w:w="1636" w:type="dxa"/>
            <w:tcMar/>
          </w:tcPr>
          <w:p w:rsidR="004B39DB" w:rsidRDefault="004B39DB" w14:paraId="296FEF7D" w14:textId="77777777"/>
        </w:tc>
        <w:tc>
          <w:tcPr>
            <w:tcW w:w="1038" w:type="dxa"/>
            <w:tcMar/>
          </w:tcPr>
          <w:p w:rsidR="004B39DB" w:rsidRDefault="004B39DB" w14:paraId="7194DBDC" w14:textId="77777777"/>
        </w:tc>
        <w:tc>
          <w:tcPr>
            <w:tcW w:w="1336" w:type="dxa"/>
            <w:tcMar/>
          </w:tcPr>
          <w:p w:rsidR="004B39DB" w:rsidRDefault="004B39DB" w14:paraId="769D0D3C" w14:textId="77777777"/>
        </w:tc>
        <w:tc>
          <w:tcPr>
            <w:tcW w:w="545" w:type="dxa"/>
            <w:tcMar/>
          </w:tcPr>
          <w:p w:rsidR="004B39DB" w:rsidRDefault="004B39DB" w14:paraId="54CD245A" w14:textId="77777777"/>
        </w:tc>
        <w:tc>
          <w:tcPr>
            <w:tcW w:w="546" w:type="dxa"/>
            <w:tcMar/>
          </w:tcPr>
          <w:p w:rsidR="004B39DB" w:rsidRDefault="00197803" w14:paraId="350C21BE" w14:textId="77777777">
            <w:r>
              <w:t>N</w:t>
            </w:r>
          </w:p>
        </w:tc>
        <w:tc>
          <w:tcPr>
            <w:tcW w:w="609" w:type="dxa"/>
            <w:tcMar/>
          </w:tcPr>
          <w:p w:rsidR="004B39DB" w:rsidRDefault="004B39DB" w14:paraId="1231BE67" w14:textId="77777777"/>
        </w:tc>
        <w:tc>
          <w:tcPr>
            <w:tcW w:w="516" w:type="dxa"/>
            <w:tcMar/>
          </w:tcPr>
          <w:p w:rsidR="004B39DB" w:rsidRDefault="004B39DB" w14:paraId="36FEB5B0" w14:textId="77777777"/>
        </w:tc>
        <w:tc>
          <w:tcPr>
            <w:tcW w:w="634" w:type="dxa"/>
            <w:tcMar/>
          </w:tcPr>
          <w:p w:rsidR="004B39DB" w:rsidRDefault="004B39DB" w14:paraId="30D7AA69" w14:textId="77777777"/>
        </w:tc>
        <w:tc>
          <w:tcPr>
            <w:tcW w:w="497" w:type="dxa"/>
            <w:tcMar/>
          </w:tcPr>
          <w:p w:rsidR="004B39DB" w:rsidRDefault="004B39DB" w14:paraId="7196D064" w14:textId="77777777"/>
        </w:tc>
        <w:tc>
          <w:tcPr>
            <w:tcW w:w="546" w:type="dxa"/>
            <w:tcMar/>
          </w:tcPr>
          <w:p w:rsidR="004B39DB" w:rsidRDefault="004B39DB" w14:paraId="34FF1C98" w14:textId="77777777"/>
        </w:tc>
        <w:tc>
          <w:tcPr>
            <w:tcW w:w="546" w:type="dxa"/>
            <w:tcMar/>
          </w:tcPr>
          <w:p w:rsidR="004B39DB" w:rsidRDefault="004B39DB" w14:paraId="6D072C0D" w14:textId="77777777"/>
        </w:tc>
        <w:tc>
          <w:tcPr>
            <w:tcW w:w="2148" w:type="dxa"/>
            <w:tcMar/>
          </w:tcPr>
          <w:p w:rsidR="004B39DB" w:rsidRDefault="00197803" w14:paraId="4BB0E15A" w14:textId="77777777">
            <w:r>
              <w:t>GSP Group</w:t>
            </w:r>
          </w:p>
        </w:tc>
        <w:tc>
          <w:tcPr>
            <w:tcW w:w="869" w:type="dxa"/>
            <w:tcMar/>
          </w:tcPr>
          <w:p w:rsidR="004B39DB" w:rsidRDefault="004B39DB" w14:paraId="48A21919" w14:textId="77777777"/>
        </w:tc>
        <w:tc>
          <w:tcPr>
            <w:tcW w:w="1257" w:type="dxa"/>
            <w:tcMar/>
          </w:tcPr>
          <w:p w:rsidR="004B39DB" w:rsidRDefault="004B39DB" w14:paraId="6BD18F9B" w14:textId="77777777"/>
        </w:tc>
      </w:tr>
      <w:tr w:rsidR="00E97B25" w:rsidTr="2F391BD4" w14:paraId="0DE0731E" w14:textId="77777777">
        <w:trPr>
          <w:trHeight w:val="300"/>
        </w:trPr>
        <w:tc>
          <w:tcPr>
            <w:tcW w:w="1977" w:type="dxa"/>
            <w:shd w:val="clear" w:color="auto" w:fill="70ADA3"/>
            <w:tcMar/>
          </w:tcPr>
          <w:p w:rsidR="004B39DB" w:rsidRDefault="00197803" w14:paraId="3CB9EE00" w14:textId="77777777">
            <w:r>
              <w:t>HDR</w:t>
            </w:r>
          </w:p>
        </w:tc>
        <w:tc>
          <w:tcPr>
            <w:tcW w:w="1636" w:type="dxa"/>
            <w:shd w:val="clear" w:color="auto" w:fill="70ADA3"/>
            <w:tcMar/>
          </w:tcPr>
          <w:p w:rsidR="004B39DB" w:rsidRDefault="00197803" w14:paraId="498D5BAD" w14:textId="77777777">
            <w:r>
              <w:t>Additional Header Details</w:t>
            </w:r>
          </w:p>
        </w:tc>
        <w:tc>
          <w:tcPr>
            <w:tcW w:w="1038" w:type="dxa"/>
            <w:shd w:val="clear" w:color="auto" w:fill="70ADA3"/>
            <w:tcMar/>
          </w:tcPr>
          <w:p w:rsidR="004B39DB" w:rsidRDefault="00197803" w14:paraId="031288E9" w14:textId="77777777">
            <w:r>
              <w:t>1-1</w:t>
            </w:r>
          </w:p>
        </w:tc>
        <w:tc>
          <w:tcPr>
            <w:tcW w:w="1336" w:type="dxa"/>
            <w:shd w:val="clear" w:color="auto" w:fill="70ADA3"/>
            <w:tcMar/>
          </w:tcPr>
          <w:p w:rsidR="004B39DB" w:rsidRDefault="004B39DB" w14:paraId="5220BBB2" w14:textId="77777777"/>
        </w:tc>
        <w:tc>
          <w:tcPr>
            <w:tcW w:w="545" w:type="dxa"/>
            <w:shd w:val="clear" w:color="auto" w:fill="70ADA3"/>
            <w:tcMar/>
          </w:tcPr>
          <w:p w:rsidR="004B39DB" w:rsidRDefault="00197803" w14:paraId="18A0CC84" w14:textId="77777777">
            <w:r>
              <w:t>G</w:t>
            </w:r>
          </w:p>
        </w:tc>
        <w:tc>
          <w:tcPr>
            <w:tcW w:w="546" w:type="dxa"/>
            <w:shd w:val="clear" w:color="auto" w:fill="70ADA3"/>
            <w:tcMar/>
          </w:tcPr>
          <w:p w:rsidR="004B39DB" w:rsidRDefault="004B39DB" w14:paraId="13CB595B" w14:textId="77777777"/>
        </w:tc>
        <w:tc>
          <w:tcPr>
            <w:tcW w:w="609" w:type="dxa"/>
            <w:shd w:val="clear" w:color="auto" w:fill="70ADA3"/>
            <w:tcMar/>
          </w:tcPr>
          <w:p w:rsidR="004B39DB" w:rsidRDefault="004B39DB" w14:paraId="6D9C8D39" w14:textId="77777777"/>
        </w:tc>
        <w:tc>
          <w:tcPr>
            <w:tcW w:w="516" w:type="dxa"/>
            <w:shd w:val="clear" w:color="auto" w:fill="70ADA3"/>
            <w:tcMar/>
          </w:tcPr>
          <w:p w:rsidR="004B39DB" w:rsidRDefault="004B39DB" w14:paraId="675E05EE" w14:textId="77777777"/>
        </w:tc>
        <w:tc>
          <w:tcPr>
            <w:tcW w:w="634" w:type="dxa"/>
            <w:shd w:val="clear" w:color="auto" w:fill="70ADA3"/>
            <w:tcMar/>
          </w:tcPr>
          <w:p w:rsidR="004B39DB" w:rsidRDefault="004B39DB" w14:paraId="2FC17F8B" w14:textId="77777777"/>
        </w:tc>
        <w:tc>
          <w:tcPr>
            <w:tcW w:w="497" w:type="dxa"/>
            <w:shd w:val="clear" w:color="auto" w:fill="70ADA3"/>
            <w:tcMar/>
          </w:tcPr>
          <w:p w:rsidR="004B39DB" w:rsidRDefault="004B39DB" w14:paraId="0A4F7224" w14:textId="77777777"/>
        </w:tc>
        <w:tc>
          <w:tcPr>
            <w:tcW w:w="546" w:type="dxa"/>
            <w:shd w:val="clear" w:color="auto" w:fill="70ADA3"/>
            <w:tcMar/>
          </w:tcPr>
          <w:p w:rsidR="004B39DB" w:rsidRDefault="004B39DB" w14:paraId="5AE48A43" w14:textId="77777777"/>
        </w:tc>
        <w:tc>
          <w:tcPr>
            <w:tcW w:w="546" w:type="dxa"/>
            <w:shd w:val="clear" w:color="auto" w:fill="70ADA3"/>
            <w:tcMar/>
          </w:tcPr>
          <w:p w:rsidR="004B39DB" w:rsidRDefault="004B39DB" w14:paraId="50F40DEB" w14:textId="77777777"/>
        </w:tc>
        <w:tc>
          <w:tcPr>
            <w:tcW w:w="2148" w:type="dxa"/>
            <w:shd w:val="clear" w:color="auto" w:fill="70ADA3"/>
            <w:tcMar/>
          </w:tcPr>
          <w:p w:rsidR="004B39DB" w:rsidRDefault="004B39DB" w14:paraId="77A52294" w14:textId="77777777"/>
        </w:tc>
        <w:tc>
          <w:tcPr>
            <w:tcW w:w="869" w:type="dxa"/>
            <w:shd w:val="clear" w:color="auto" w:fill="70ADA3"/>
            <w:tcMar/>
          </w:tcPr>
          <w:p w:rsidR="004B39DB" w:rsidRDefault="004B39DB" w14:paraId="007DCDA8" w14:textId="77777777"/>
        </w:tc>
        <w:tc>
          <w:tcPr>
            <w:tcW w:w="1257" w:type="dxa"/>
            <w:shd w:val="clear" w:color="auto" w:fill="70ADA3"/>
            <w:tcMar/>
          </w:tcPr>
          <w:p w:rsidR="004B39DB" w:rsidRDefault="004B39DB" w14:paraId="450EA2D7" w14:textId="77777777"/>
        </w:tc>
      </w:tr>
      <w:tr w:rsidR="00E908F2" w:rsidTr="2F391BD4" w14:paraId="278CAF8A" w14:textId="77777777">
        <w:trPr>
          <w:trHeight w:val="300"/>
        </w:trPr>
        <w:tc>
          <w:tcPr>
            <w:tcW w:w="1977" w:type="dxa"/>
            <w:tcMar/>
          </w:tcPr>
          <w:p w:rsidR="004B39DB" w:rsidRDefault="004B39DB" w14:paraId="3DD355C9" w14:textId="77777777"/>
        </w:tc>
        <w:tc>
          <w:tcPr>
            <w:tcW w:w="1636" w:type="dxa"/>
            <w:tcMar/>
          </w:tcPr>
          <w:p w:rsidR="004B39DB" w:rsidRDefault="004B39DB" w14:paraId="1A81F0B1" w14:textId="77777777"/>
        </w:tc>
        <w:tc>
          <w:tcPr>
            <w:tcW w:w="1038" w:type="dxa"/>
            <w:tcMar/>
          </w:tcPr>
          <w:p w:rsidR="004B39DB" w:rsidRDefault="004B39DB" w14:paraId="717AAFBA" w14:textId="77777777"/>
        </w:tc>
        <w:tc>
          <w:tcPr>
            <w:tcW w:w="1336" w:type="dxa"/>
            <w:tcMar/>
          </w:tcPr>
          <w:p w:rsidR="004B39DB" w:rsidRDefault="004B39DB" w14:paraId="56EE48EE" w14:textId="77777777"/>
        </w:tc>
        <w:tc>
          <w:tcPr>
            <w:tcW w:w="545" w:type="dxa"/>
            <w:tcMar/>
          </w:tcPr>
          <w:p w:rsidR="004B39DB" w:rsidRDefault="004B39DB" w14:paraId="2908EB2C" w14:textId="77777777"/>
        </w:tc>
        <w:tc>
          <w:tcPr>
            <w:tcW w:w="546" w:type="dxa"/>
            <w:tcMar/>
          </w:tcPr>
          <w:p w:rsidR="004B39DB" w:rsidRDefault="00197803" w14:paraId="0C50080F" w14:textId="77777777">
            <w:r>
              <w:t>1</w:t>
            </w:r>
          </w:p>
        </w:tc>
        <w:tc>
          <w:tcPr>
            <w:tcW w:w="609" w:type="dxa"/>
            <w:tcMar/>
          </w:tcPr>
          <w:p w:rsidR="004B39DB" w:rsidRDefault="004B39DB" w14:paraId="121FD38A" w14:textId="77777777"/>
        </w:tc>
        <w:tc>
          <w:tcPr>
            <w:tcW w:w="516" w:type="dxa"/>
            <w:tcMar/>
          </w:tcPr>
          <w:p w:rsidR="004B39DB" w:rsidRDefault="004B39DB" w14:paraId="1FE2DD96" w14:textId="77777777"/>
        </w:tc>
        <w:tc>
          <w:tcPr>
            <w:tcW w:w="634" w:type="dxa"/>
            <w:tcMar/>
          </w:tcPr>
          <w:p w:rsidR="004B39DB" w:rsidRDefault="004B39DB" w14:paraId="27357532" w14:textId="77777777"/>
        </w:tc>
        <w:tc>
          <w:tcPr>
            <w:tcW w:w="497" w:type="dxa"/>
            <w:tcMar/>
          </w:tcPr>
          <w:p w:rsidR="004B39DB" w:rsidRDefault="004B39DB" w14:paraId="07F023C8" w14:textId="77777777"/>
        </w:tc>
        <w:tc>
          <w:tcPr>
            <w:tcW w:w="546" w:type="dxa"/>
            <w:tcMar/>
          </w:tcPr>
          <w:p w:rsidR="004B39DB" w:rsidRDefault="004B39DB" w14:paraId="4BDB5498" w14:textId="77777777"/>
        </w:tc>
        <w:tc>
          <w:tcPr>
            <w:tcW w:w="546" w:type="dxa"/>
            <w:tcMar/>
          </w:tcPr>
          <w:p w:rsidR="004B39DB" w:rsidRDefault="004B39DB" w14:paraId="2916C19D" w14:textId="77777777"/>
        </w:tc>
        <w:tc>
          <w:tcPr>
            <w:tcW w:w="2148" w:type="dxa"/>
            <w:tcMar/>
          </w:tcPr>
          <w:p w:rsidR="004B39DB" w:rsidRDefault="00197803" w14:paraId="10EC7554" w14:textId="77777777">
            <w:r>
              <w:t>Settlement Date</w:t>
            </w:r>
          </w:p>
        </w:tc>
        <w:tc>
          <w:tcPr>
            <w:tcW w:w="869" w:type="dxa"/>
            <w:tcMar/>
          </w:tcPr>
          <w:p w:rsidR="004B39DB" w:rsidRDefault="004B39DB" w14:paraId="74869460" w14:textId="77777777"/>
        </w:tc>
        <w:tc>
          <w:tcPr>
            <w:tcW w:w="1257" w:type="dxa"/>
            <w:tcMar/>
          </w:tcPr>
          <w:p w:rsidR="004B39DB" w:rsidRDefault="004B39DB" w14:paraId="187F57B8" w14:textId="77777777"/>
        </w:tc>
      </w:tr>
      <w:tr w:rsidR="00E908F2" w:rsidTr="2F391BD4" w14:paraId="6B841098" w14:textId="77777777">
        <w:trPr>
          <w:trHeight w:val="300"/>
        </w:trPr>
        <w:tc>
          <w:tcPr>
            <w:tcW w:w="1977" w:type="dxa"/>
            <w:tcMar/>
          </w:tcPr>
          <w:p w:rsidR="004B39DB" w:rsidRDefault="004B39DB" w14:paraId="54738AF4" w14:textId="77777777"/>
        </w:tc>
        <w:tc>
          <w:tcPr>
            <w:tcW w:w="1636" w:type="dxa"/>
            <w:tcMar/>
          </w:tcPr>
          <w:p w:rsidR="004B39DB" w:rsidRDefault="004B39DB" w14:paraId="46ABBD8F" w14:textId="77777777"/>
        </w:tc>
        <w:tc>
          <w:tcPr>
            <w:tcW w:w="1038" w:type="dxa"/>
            <w:tcMar/>
          </w:tcPr>
          <w:p w:rsidR="004B39DB" w:rsidRDefault="004B39DB" w14:paraId="06BBA33E" w14:textId="77777777"/>
        </w:tc>
        <w:tc>
          <w:tcPr>
            <w:tcW w:w="1336" w:type="dxa"/>
            <w:tcMar/>
          </w:tcPr>
          <w:p w:rsidR="004B39DB" w:rsidRDefault="004B39DB" w14:paraId="464FCBC1" w14:textId="77777777"/>
        </w:tc>
        <w:tc>
          <w:tcPr>
            <w:tcW w:w="545" w:type="dxa"/>
            <w:tcMar/>
          </w:tcPr>
          <w:p w:rsidR="004B39DB" w:rsidRDefault="004B39DB" w14:paraId="5C8C6B09" w14:textId="77777777"/>
        </w:tc>
        <w:tc>
          <w:tcPr>
            <w:tcW w:w="546" w:type="dxa"/>
            <w:tcMar/>
          </w:tcPr>
          <w:p w:rsidR="004B39DB" w:rsidRDefault="00197803" w14:paraId="050B3AD0" w14:textId="77777777">
            <w:r>
              <w:t>1</w:t>
            </w:r>
          </w:p>
        </w:tc>
        <w:tc>
          <w:tcPr>
            <w:tcW w:w="609" w:type="dxa"/>
            <w:tcMar/>
          </w:tcPr>
          <w:p w:rsidR="004B39DB" w:rsidRDefault="004B39DB" w14:paraId="3382A365" w14:textId="77777777"/>
        </w:tc>
        <w:tc>
          <w:tcPr>
            <w:tcW w:w="516" w:type="dxa"/>
            <w:tcMar/>
          </w:tcPr>
          <w:p w:rsidR="004B39DB" w:rsidRDefault="004B39DB" w14:paraId="5C71F136" w14:textId="77777777"/>
        </w:tc>
        <w:tc>
          <w:tcPr>
            <w:tcW w:w="634" w:type="dxa"/>
            <w:tcMar/>
          </w:tcPr>
          <w:p w:rsidR="004B39DB" w:rsidRDefault="004B39DB" w14:paraId="62199465" w14:textId="77777777"/>
        </w:tc>
        <w:tc>
          <w:tcPr>
            <w:tcW w:w="497" w:type="dxa"/>
            <w:tcMar/>
          </w:tcPr>
          <w:p w:rsidR="004B39DB" w:rsidRDefault="004B39DB" w14:paraId="0DA123B1" w14:textId="77777777"/>
        </w:tc>
        <w:tc>
          <w:tcPr>
            <w:tcW w:w="546" w:type="dxa"/>
            <w:tcMar/>
          </w:tcPr>
          <w:p w:rsidR="004B39DB" w:rsidRDefault="004B39DB" w14:paraId="4C4CEA3D" w14:textId="77777777"/>
        </w:tc>
        <w:tc>
          <w:tcPr>
            <w:tcW w:w="546" w:type="dxa"/>
            <w:tcMar/>
          </w:tcPr>
          <w:p w:rsidR="004B39DB" w:rsidRDefault="004B39DB" w14:paraId="50895670" w14:textId="77777777"/>
        </w:tc>
        <w:tc>
          <w:tcPr>
            <w:tcW w:w="2148" w:type="dxa"/>
            <w:tcMar/>
          </w:tcPr>
          <w:p w:rsidR="004B39DB" w:rsidRDefault="00197803" w14:paraId="5AADEA39" w14:textId="77777777">
            <w:r>
              <w:t>Settlement Code</w:t>
            </w:r>
          </w:p>
        </w:tc>
        <w:tc>
          <w:tcPr>
            <w:tcW w:w="869" w:type="dxa"/>
            <w:tcMar/>
          </w:tcPr>
          <w:p w:rsidR="004B39DB" w:rsidRDefault="004B39DB" w14:paraId="38C1F859" w14:textId="77777777"/>
        </w:tc>
        <w:tc>
          <w:tcPr>
            <w:tcW w:w="1257" w:type="dxa"/>
            <w:tcMar/>
          </w:tcPr>
          <w:p w:rsidR="004B39DB" w:rsidRDefault="004B39DB" w14:paraId="0C8FE7CE" w14:textId="77777777"/>
        </w:tc>
      </w:tr>
      <w:tr w:rsidR="00E908F2" w:rsidTr="2F391BD4" w14:paraId="3EE9857B" w14:textId="77777777">
        <w:trPr>
          <w:trHeight w:val="300"/>
        </w:trPr>
        <w:tc>
          <w:tcPr>
            <w:tcW w:w="1977" w:type="dxa"/>
            <w:tcMar/>
          </w:tcPr>
          <w:p w:rsidR="004B39DB" w:rsidRDefault="004B39DB" w14:paraId="41004F19" w14:textId="77777777"/>
        </w:tc>
        <w:tc>
          <w:tcPr>
            <w:tcW w:w="1636" w:type="dxa"/>
            <w:tcMar/>
          </w:tcPr>
          <w:p w:rsidR="004B39DB" w:rsidRDefault="004B39DB" w14:paraId="67C0C651" w14:textId="77777777"/>
        </w:tc>
        <w:tc>
          <w:tcPr>
            <w:tcW w:w="1038" w:type="dxa"/>
            <w:tcMar/>
          </w:tcPr>
          <w:p w:rsidR="004B39DB" w:rsidRDefault="004B39DB" w14:paraId="308D56CC" w14:textId="77777777"/>
        </w:tc>
        <w:tc>
          <w:tcPr>
            <w:tcW w:w="1336" w:type="dxa"/>
            <w:tcMar/>
          </w:tcPr>
          <w:p w:rsidR="004B39DB" w:rsidRDefault="004B39DB" w14:paraId="797E50C6" w14:textId="77777777"/>
        </w:tc>
        <w:tc>
          <w:tcPr>
            <w:tcW w:w="545" w:type="dxa"/>
            <w:tcMar/>
          </w:tcPr>
          <w:p w:rsidR="004B39DB" w:rsidRDefault="004B39DB" w14:paraId="7B04FA47" w14:textId="77777777"/>
        </w:tc>
        <w:tc>
          <w:tcPr>
            <w:tcW w:w="546" w:type="dxa"/>
            <w:tcMar/>
          </w:tcPr>
          <w:p w:rsidR="004B39DB" w:rsidRDefault="00197803" w14:paraId="6B965A47" w14:textId="77777777">
            <w:r>
              <w:t>1</w:t>
            </w:r>
          </w:p>
        </w:tc>
        <w:tc>
          <w:tcPr>
            <w:tcW w:w="609" w:type="dxa"/>
            <w:tcMar/>
          </w:tcPr>
          <w:p w:rsidR="004B39DB" w:rsidRDefault="004B39DB" w14:paraId="568C698B" w14:textId="77777777"/>
        </w:tc>
        <w:tc>
          <w:tcPr>
            <w:tcW w:w="516" w:type="dxa"/>
            <w:tcMar/>
          </w:tcPr>
          <w:p w:rsidR="004B39DB" w:rsidRDefault="004B39DB" w14:paraId="1A939487" w14:textId="77777777"/>
        </w:tc>
        <w:tc>
          <w:tcPr>
            <w:tcW w:w="634" w:type="dxa"/>
            <w:tcMar/>
          </w:tcPr>
          <w:p w:rsidR="004B39DB" w:rsidRDefault="004B39DB" w14:paraId="6AA258D8" w14:textId="77777777"/>
        </w:tc>
        <w:tc>
          <w:tcPr>
            <w:tcW w:w="497" w:type="dxa"/>
            <w:tcMar/>
          </w:tcPr>
          <w:p w:rsidR="004B39DB" w:rsidRDefault="004B39DB" w14:paraId="6FFBD3EC" w14:textId="77777777"/>
        </w:tc>
        <w:tc>
          <w:tcPr>
            <w:tcW w:w="546" w:type="dxa"/>
            <w:tcMar/>
          </w:tcPr>
          <w:p w:rsidR="004B39DB" w:rsidRDefault="004B39DB" w14:paraId="30DCCCAD" w14:textId="77777777"/>
        </w:tc>
        <w:tc>
          <w:tcPr>
            <w:tcW w:w="546" w:type="dxa"/>
            <w:tcMar/>
          </w:tcPr>
          <w:p w:rsidR="004B39DB" w:rsidRDefault="004B39DB" w14:paraId="36AF6883" w14:textId="77777777"/>
        </w:tc>
        <w:tc>
          <w:tcPr>
            <w:tcW w:w="2148" w:type="dxa"/>
            <w:tcMar/>
          </w:tcPr>
          <w:p w:rsidR="004B39DB" w:rsidRDefault="00197803" w14:paraId="5D7B04A3" w14:textId="77777777">
            <w:r w:rsidR="00197803">
              <w:rPr/>
              <w:t>Settlement Code Description</w:t>
            </w:r>
          </w:p>
        </w:tc>
        <w:tc>
          <w:tcPr>
            <w:tcW w:w="869" w:type="dxa"/>
            <w:tcMar/>
          </w:tcPr>
          <w:p w:rsidR="004B39DB" w:rsidRDefault="004B39DB" w14:paraId="54C529ED" w14:textId="77777777"/>
        </w:tc>
        <w:tc>
          <w:tcPr>
            <w:tcW w:w="1257" w:type="dxa"/>
            <w:tcMar/>
          </w:tcPr>
          <w:p w:rsidR="004B39DB" w:rsidRDefault="004B39DB" w14:paraId="1C0157D6" w14:textId="77777777"/>
        </w:tc>
      </w:tr>
      <w:tr w:rsidR="00E908F2" w:rsidTr="2F391BD4" w14:paraId="1B3CF376" w14:textId="77777777">
        <w:trPr>
          <w:trHeight w:val="300"/>
        </w:trPr>
        <w:tc>
          <w:tcPr>
            <w:tcW w:w="1977" w:type="dxa"/>
            <w:tcMar/>
          </w:tcPr>
          <w:p w:rsidR="004B39DB" w:rsidRDefault="004B39DB" w14:paraId="3691E7B2" w14:textId="77777777"/>
        </w:tc>
        <w:tc>
          <w:tcPr>
            <w:tcW w:w="1636" w:type="dxa"/>
            <w:tcMar/>
          </w:tcPr>
          <w:p w:rsidR="004B39DB" w:rsidRDefault="004B39DB" w14:paraId="526770CE" w14:textId="77777777"/>
        </w:tc>
        <w:tc>
          <w:tcPr>
            <w:tcW w:w="1038" w:type="dxa"/>
            <w:tcMar/>
          </w:tcPr>
          <w:p w:rsidR="004B39DB" w:rsidRDefault="004B39DB" w14:paraId="7CBEED82" w14:textId="77777777"/>
        </w:tc>
        <w:tc>
          <w:tcPr>
            <w:tcW w:w="1336" w:type="dxa"/>
            <w:tcMar/>
          </w:tcPr>
          <w:p w:rsidR="004B39DB" w:rsidRDefault="004B39DB" w14:paraId="6E36661F" w14:textId="77777777"/>
        </w:tc>
        <w:tc>
          <w:tcPr>
            <w:tcW w:w="545" w:type="dxa"/>
            <w:tcMar/>
          </w:tcPr>
          <w:p w:rsidR="004B39DB" w:rsidRDefault="004B39DB" w14:paraId="38645DC7" w14:textId="77777777"/>
        </w:tc>
        <w:tc>
          <w:tcPr>
            <w:tcW w:w="546" w:type="dxa"/>
            <w:tcMar/>
          </w:tcPr>
          <w:p w:rsidR="004B39DB" w:rsidRDefault="00197803" w14:paraId="511F3AB7" w14:textId="77777777">
            <w:r>
              <w:t>1</w:t>
            </w:r>
          </w:p>
        </w:tc>
        <w:tc>
          <w:tcPr>
            <w:tcW w:w="609" w:type="dxa"/>
            <w:tcMar/>
          </w:tcPr>
          <w:p w:rsidR="004B39DB" w:rsidRDefault="004B39DB" w14:paraId="135E58C4" w14:textId="77777777"/>
        </w:tc>
        <w:tc>
          <w:tcPr>
            <w:tcW w:w="516" w:type="dxa"/>
            <w:tcMar/>
          </w:tcPr>
          <w:p w:rsidR="004B39DB" w:rsidRDefault="004B39DB" w14:paraId="62EBF9A1" w14:textId="77777777"/>
        </w:tc>
        <w:tc>
          <w:tcPr>
            <w:tcW w:w="634" w:type="dxa"/>
            <w:tcMar/>
          </w:tcPr>
          <w:p w:rsidR="004B39DB" w:rsidRDefault="004B39DB" w14:paraId="0C6C2CD5" w14:textId="77777777"/>
        </w:tc>
        <w:tc>
          <w:tcPr>
            <w:tcW w:w="497" w:type="dxa"/>
            <w:tcMar/>
          </w:tcPr>
          <w:p w:rsidR="004B39DB" w:rsidRDefault="004B39DB" w14:paraId="709E88E4" w14:textId="77777777"/>
        </w:tc>
        <w:tc>
          <w:tcPr>
            <w:tcW w:w="546" w:type="dxa"/>
            <w:tcMar/>
          </w:tcPr>
          <w:p w:rsidR="004B39DB" w:rsidRDefault="004B39DB" w14:paraId="508C98E9" w14:textId="77777777"/>
        </w:tc>
        <w:tc>
          <w:tcPr>
            <w:tcW w:w="546" w:type="dxa"/>
            <w:tcMar/>
          </w:tcPr>
          <w:p w:rsidR="004B39DB" w:rsidRDefault="004B39DB" w14:paraId="779F8E76" w14:textId="77777777"/>
        </w:tc>
        <w:tc>
          <w:tcPr>
            <w:tcW w:w="2148" w:type="dxa"/>
            <w:tcMar/>
          </w:tcPr>
          <w:p w:rsidR="004B39DB" w:rsidRDefault="00197803" w14:paraId="793B3983" w14:textId="77777777">
            <w:r>
              <w:t>SSR Run Date</w:t>
            </w:r>
          </w:p>
        </w:tc>
        <w:tc>
          <w:tcPr>
            <w:tcW w:w="869" w:type="dxa"/>
            <w:tcMar/>
          </w:tcPr>
          <w:p w:rsidR="004B39DB" w:rsidRDefault="004B39DB" w14:paraId="7818863E" w14:textId="77777777"/>
        </w:tc>
        <w:tc>
          <w:tcPr>
            <w:tcW w:w="1257" w:type="dxa"/>
            <w:tcMar/>
          </w:tcPr>
          <w:p w:rsidR="004B39DB" w:rsidRDefault="004B39DB" w14:paraId="44F69B9A" w14:textId="77777777"/>
        </w:tc>
      </w:tr>
      <w:tr w:rsidR="00E908F2" w:rsidTr="2F391BD4" w14:paraId="6FF9C088" w14:textId="77777777">
        <w:trPr>
          <w:trHeight w:val="300"/>
        </w:trPr>
        <w:tc>
          <w:tcPr>
            <w:tcW w:w="1977" w:type="dxa"/>
            <w:tcMar/>
          </w:tcPr>
          <w:p w:rsidR="004B39DB" w:rsidRDefault="004B39DB" w14:paraId="5F07D11E" w14:textId="77777777"/>
        </w:tc>
        <w:tc>
          <w:tcPr>
            <w:tcW w:w="1636" w:type="dxa"/>
            <w:tcMar/>
          </w:tcPr>
          <w:p w:rsidR="004B39DB" w:rsidRDefault="004B39DB" w14:paraId="41508A3C" w14:textId="77777777"/>
        </w:tc>
        <w:tc>
          <w:tcPr>
            <w:tcW w:w="1038" w:type="dxa"/>
            <w:tcMar/>
          </w:tcPr>
          <w:p w:rsidR="004B39DB" w:rsidRDefault="004B39DB" w14:paraId="43D6B1D6" w14:textId="77777777"/>
        </w:tc>
        <w:tc>
          <w:tcPr>
            <w:tcW w:w="1336" w:type="dxa"/>
            <w:tcMar/>
          </w:tcPr>
          <w:p w:rsidR="004B39DB" w:rsidRDefault="004B39DB" w14:paraId="17DBC151" w14:textId="77777777"/>
        </w:tc>
        <w:tc>
          <w:tcPr>
            <w:tcW w:w="545" w:type="dxa"/>
            <w:tcMar/>
          </w:tcPr>
          <w:p w:rsidR="004B39DB" w:rsidRDefault="004B39DB" w14:paraId="6F8BD81B" w14:textId="77777777"/>
        </w:tc>
        <w:tc>
          <w:tcPr>
            <w:tcW w:w="546" w:type="dxa"/>
            <w:tcMar/>
          </w:tcPr>
          <w:p w:rsidR="004B39DB" w:rsidRDefault="00197803" w14:paraId="39507054" w14:textId="77777777">
            <w:r>
              <w:t>1</w:t>
            </w:r>
          </w:p>
        </w:tc>
        <w:tc>
          <w:tcPr>
            <w:tcW w:w="609" w:type="dxa"/>
            <w:tcMar/>
          </w:tcPr>
          <w:p w:rsidR="004B39DB" w:rsidRDefault="004B39DB" w14:paraId="2613E9C1" w14:textId="77777777"/>
        </w:tc>
        <w:tc>
          <w:tcPr>
            <w:tcW w:w="516" w:type="dxa"/>
            <w:tcMar/>
          </w:tcPr>
          <w:p w:rsidR="004B39DB" w:rsidRDefault="004B39DB" w14:paraId="1037B8A3" w14:textId="77777777"/>
        </w:tc>
        <w:tc>
          <w:tcPr>
            <w:tcW w:w="634" w:type="dxa"/>
            <w:tcMar/>
          </w:tcPr>
          <w:p w:rsidR="004B39DB" w:rsidRDefault="004B39DB" w14:paraId="687C6DE0" w14:textId="77777777"/>
        </w:tc>
        <w:tc>
          <w:tcPr>
            <w:tcW w:w="497" w:type="dxa"/>
            <w:tcMar/>
          </w:tcPr>
          <w:p w:rsidR="004B39DB" w:rsidRDefault="004B39DB" w14:paraId="5B2F9378" w14:textId="77777777"/>
        </w:tc>
        <w:tc>
          <w:tcPr>
            <w:tcW w:w="546" w:type="dxa"/>
            <w:tcMar/>
          </w:tcPr>
          <w:p w:rsidR="004B39DB" w:rsidRDefault="004B39DB" w14:paraId="58E6DD4E" w14:textId="77777777"/>
        </w:tc>
        <w:tc>
          <w:tcPr>
            <w:tcW w:w="546" w:type="dxa"/>
            <w:tcMar/>
          </w:tcPr>
          <w:p w:rsidR="004B39DB" w:rsidRDefault="004B39DB" w14:paraId="7D3BEE8F" w14:textId="77777777"/>
        </w:tc>
        <w:tc>
          <w:tcPr>
            <w:tcW w:w="2148" w:type="dxa"/>
            <w:tcMar/>
          </w:tcPr>
          <w:p w:rsidR="004B39DB" w:rsidRDefault="00197803" w14:paraId="6983EF3F" w14:textId="77777777">
            <w:r>
              <w:t>SSR Run Number</w:t>
            </w:r>
          </w:p>
        </w:tc>
        <w:tc>
          <w:tcPr>
            <w:tcW w:w="869" w:type="dxa"/>
            <w:tcMar/>
          </w:tcPr>
          <w:p w:rsidR="004B39DB" w:rsidRDefault="004B39DB" w14:paraId="3B88899E" w14:textId="77777777"/>
        </w:tc>
        <w:tc>
          <w:tcPr>
            <w:tcW w:w="1257" w:type="dxa"/>
            <w:tcMar/>
          </w:tcPr>
          <w:p w:rsidR="004B39DB" w:rsidRDefault="004B39DB" w14:paraId="69E2BB2B" w14:textId="77777777"/>
        </w:tc>
      </w:tr>
      <w:tr w:rsidR="00E908F2" w:rsidTr="2F391BD4" w14:paraId="1083A446" w14:textId="77777777">
        <w:trPr>
          <w:trHeight w:val="300"/>
        </w:trPr>
        <w:tc>
          <w:tcPr>
            <w:tcW w:w="1977" w:type="dxa"/>
            <w:tcMar/>
          </w:tcPr>
          <w:p w:rsidR="004B39DB" w:rsidRDefault="004B39DB" w14:paraId="57C0D796" w14:textId="77777777"/>
        </w:tc>
        <w:tc>
          <w:tcPr>
            <w:tcW w:w="1636" w:type="dxa"/>
            <w:tcMar/>
          </w:tcPr>
          <w:p w:rsidR="004B39DB" w:rsidRDefault="004B39DB" w14:paraId="0D142F6F" w14:textId="77777777"/>
        </w:tc>
        <w:tc>
          <w:tcPr>
            <w:tcW w:w="1038" w:type="dxa"/>
            <w:tcMar/>
          </w:tcPr>
          <w:p w:rsidR="004B39DB" w:rsidRDefault="004B39DB" w14:paraId="4475AD14" w14:textId="77777777"/>
        </w:tc>
        <w:tc>
          <w:tcPr>
            <w:tcW w:w="1336" w:type="dxa"/>
            <w:tcMar/>
          </w:tcPr>
          <w:p w:rsidR="004B39DB" w:rsidRDefault="004B39DB" w14:paraId="120C4E94" w14:textId="77777777"/>
        </w:tc>
        <w:tc>
          <w:tcPr>
            <w:tcW w:w="545" w:type="dxa"/>
            <w:tcMar/>
          </w:tcPr>
          <w:p w:rsidR="004B39DB" w:rsidRDefault="004B39DB" w14:paraId="42AFC42D" w14:textId="77777777"/>
        </w:tc>
        <w:tc>
          <w:tcPr>
            <w:tcW w:w="546" w:type="dxa"/>
            <w:tcMar/>
          </w:tcPr>
          <w:p w:rsidR="004B39DB" w:rsidRDefault="00197803" w14:paraId="0295336A" w14:textId="77777777">
            <w:r>
              <w:t>1</w:t>
            </w:r>
          </w:p>
        </w:tc>
        <w:tc>
          <w:tcPr>
            <w:tcW w:w="609" w:type="dxa"/>
            <w:tcMar/>
          </w:tcPr>
          <w:p w:rsidR="004B39DB" w:rsidRDefault="004B39DB" w14:paraId="271CA723" w14:textId="77777777"/>
        </w:tc>
        <w:tc>
          <w:tcPr>
            <w:tcW w:w="516" w:type="dxa"/>
            <w:tcMar/>
          </w:tcPr>
          <w:p w:rsidR="004B39DB" w:rsidRDefault="004B39DB" w14:paraId="75FBE423" w14:textId="77777777"/>
        </w:tc>
        <w:tc>
          <w:tcPr>
            <w:tcW w:w="634" w:type="dxa"/>
            <w:tcMar/>
          </w:tcPr>
          <w:p w:rsidR="004B39DB" w:rsidRDefault="004B39DB" w14:paraId="2D3F0BEC" w14:textId="77777777"/>
        </w:tc>
        <w:tc>
          <w:tcPr>
            <w:tcW w:w="497" w:type="dxa"/>
            <w:tcMar/>
          </w:tcPr>
          <w:p w:rsidR="004B39DB" w:rsidRDefault="004B39DB" w14:paraId="75CF4315" w14:textId="77777777"/>
        </w:tc>
        <w:tc>
          <w:tcPr>
            <w:tcW w:w="546" w:type="dxa"/>
            <w:tcMar/>
          </w:tcPr>
          <w:p w:rsidR="004B39DB" w:rsidRDefault="004B39DB" w14:paraId="3CB648E9" w14:textId="77777777"/>
        </w:tc>
        <w:tc>
          <w:tcPr>
            <w:tcW w:w="546" w:type="dxa"/>
            <w:tcMar/>
          </w:tcPr>
          <w:p w:rsidR="004B39DB" w:rsidRDefault="004B39DB" w14:paraId="0C178E9E" w14:textId="77777777"/>
        </w:tc>
        <w:tc>
          <w:tcPr>
            <w:tcW w:w="2148" w:type="dxa"/>
            <w:tcMar/>
          </w:tcPr>
          <w:p w:rsidR="004B39DB" w:rsidRDefault="00197803" w14:paraId="56D49B5D" w14:textId="77777777">
            <w:r>
              <w:t>SSR Run Type Id</w:t>
            </w:r>
          </w:p>
        </w:tc>
        <w:tc>
          <w:tcPr>
            <w:tcW w:w="869" w:type="dxa"/>
            <w:tcMar/>
          </w:tcPr>
          <w:p w:rsidR="004B39DB" w:rsidRDefault="004B39DB" w14:paraId="3C0395D3" w14:textId="77777777"/>
        </w:tc>
        <w:tc>
          <w:tcPr>
            <w:tcW w:w="1257" w:type="dxa"/>
            <w:tcMar/>
          </w:tcPr>
          <w:p w:rsidR="004B39DB" w:rsidRDefault="004B39DB" w14:paraId="3254BC2F" w14:textId="77777777"/>
        </w:tc>
      </w:tr>
      <w:tr w:rsidR="00E908F2" w:rsidTr="2F391BD4" w14:paraId="64ACDF87" w14:textId="77777777">
        <w:trPr>
          <w:trHeight w:val="300"/>
        </w:trPr>
        <w:tc>
          <w:tcPr>
            <w:tcW w:w="1977" w:type="dxa"/>
            <w:shd w:val="clear" w:color="auto" w:fill="70ADA3"/>
            <w:tcMar/>
          </w:tcPr>
          <w:p w:rsidR="00065D4C" w:rsidP="00065D4C" w:rsidRDefault="665A55BE" w14:paraId="3639ECA1" w14:textId="5703B99D">
            <w:r w:rsidR="665A55BE">
              <w:rPr/>
              <w:t>SU</w:t>
            </w:r>
            <w:r w:rsidR="004951B4">
              <w:rPr/>
              <w:t>P</w:t>
            </w:r>
          </w:p>
        </w:tc>
        <w:tc>
          <w:tcPr>
            <w:tcW w:w="1636" w:type="dxa"/>
            <w:shd w:val="clear" w:color="auto" w:fill="70ADA3"/>
            <w:tcMar/>
          </w:tcPr>
          <w:p w:rsidR="00065D4C" w:rsidP="00065D4C" w:rsidRDefault="665A55BE" w14:paraId="6737A89D" w14:textId="38A1B7EE">
            <w:r>
              <w:t>Supplier Details</w:t>
            </w:r>
          </w:p>
        </w:tc>
        <w:tc>
          <w:tcPr>
            <w:tcW w:w="1038" w:type="dxa"/>
            <w:shd w:val="clear" w:color="auto" w:fill="70ADA3"/>
            <w:tcMar/>
          </w:tcPr>
          <w:p w:rsidR="00065D4C" w:rsidP="00065D4C" w:rsidRDefault="665A55BE" w14:paraId="5D4C7DDA" w14:textId="4AEB2879">
            <w:r>
              <w:t>1-1</w:t>
            </w:r>
          </w:p>
        </w:tc>
        <w:tc>
          <w:tcPr>
            <w:tcW w:w="1336" w:type="dxa"/>
            <w:shd w:val="clear" w:color="auto" w:fill="70ADA3"/>
            <w:tcMar/>
          </w:tcPr>
          <w:p w:rsidR="00065D4C" w:rsidP="00065D4C" w:rsidRDefault="00065D4C" w14:paraId="5A8506D6" w14:textId="77777777"/>
        </w:tc>
        <w:tc>
          <w:tcPr>
            <w:tcW w:w="545" w:type="dxa"/>
            <w:shd w:val="clear" w:color="auto" w:fill="70ADA3"/>
            <w:tcMar/>
          </w:tcPr>
          <w:p w:rsidR="00065D4C" w:rsidP="00065D4C" w:rsidRDefault="665A55BE" w14:paraId="3C641623" w14:textId="3A7C843F">
            <w:r>
              <w:t>G</w:t>
            </w:r>
          </w:p>
        </w:tc>
        <w:tc>
          <w:tcPr>
            <w:tcW w:w="546" w:type="dxa"/>
            <w:shd w:val="clear" w:color="auto" w:fill="70ADA3"/>
            <w:tcMar/>
          </w:tcPr>
          <w:p w:rsidR="00065D4C" w:rsidP="00065D4C" w:rsidRDefault="00065D4C" w14:paraId="66B200BF" w14:textId="77777777"/>
        </w:tc>
        <w:tc>
          <w:tcPr>
            <w:tcW w:w="609" w:type="dxa"/>
            <w:shd w:val="clear" w:color="auto" w:fill="70ADA3"/>
            <w:tcMar/>
          </w:tcPr>
          <w:p w:rsidR="00065D4C" w:rsidP="00065D4C" w:rsidRDefault="00065D4C" w14:paraId="55D39CE4" w14:textId="77777777"/>
        </w:tc>
        <w:tc>
          <w:tcPr>
            <w:tcW w:w="516" w:type="dxa"/>
            <w:shd w:val="clear" w:color="auto" w:fill="70ADA3"/>
            <w:tcMar/>
          </w:tcPr>
          <w:p w:rsidR="00065D4C" w:rsidP="00065D4C" w:rsidRDefault="00065D4C" w14:paraId="3236BA2F" w14:textId="77777777"/>
        </w:tc>
        <w:tc>
          <w:tcPr>
            <w:tcW w:w="634" w:type="dxa"/>
            <w:shd w:val="clear" w:color="auto" w:fill="70ADA3"/>
            <w:tcMar/>
          </w:tcPr>
          <w:p w:rsidR="00065D4C" w:rsidP="00065D4C" w:rsidRDefault="00065D4C" w14:paraId="7891715E" w14:textId="77777777"/>
        </w:tc>
        <w:tc>
          <w:tcPr>
            <w:tcW w:w="497" w:type="dxa"/>
            <w:shd w:val="clear" w:color="auto" w:fill="70ADA3"/>
            <w:tcMar/>
          </w:tcPr>
          <w:p w:rsidR="00065D4C" w:rsidP="00065D4C" w:rsidRDefault="00065D4C" w14:paraId="7EB70A3F" w14:textId="77777777"/>
        </w:tc>
        <w:tc>
          <w:tcPr>
            <w:tcW w:w="546" w:type="dxa"/>
            <w:shd w:val="clear" w:color="auto" w:fill="70ADA3"/>
            <w:tcMar/>
          </w:tcPr>
          <w:p w:rsidR="00065D4C" w:rsidP="00065D4C" w:rsidRDefault="00065D4C" w14:paraId="4F1110B1" w14:textId="77777777"/>
        </w:tc>
        <w:tc>
          <w:tcPr>
            <w:tcW w:w="546" w:type="dxa"/>
            <w:shd w:val="clear" w:color="auto" w:fill="70ADA3"/>
            <w:tcMar/>
          </w:tcPr>
          <w:p w:rsidR="00065D4C" w:rsidP="00065D4C" w:rsidRDefault="00065D4C" w14:paraId="5CBA2F3D" w14:textId="77777777"/>
        </w:tc>
        <w:tc>
          <w:tcPr>
            <w:tcW w:w="2148" w:type="dxa"/>
            <w:shd w:val="clear" w:color="auto" w:fill="70ADA3"/>
            <w:tcMar/>
          </w:tcPr>
          <w:p w:rsidR="00065D4C" w:rsidP="00065D4C" w:rsidRDefault="00065D4C" w14:paraId="6DB3284D" w14:textId="77777777"/>
        </w:tc>
        <w:tc>
          <w:tcPr>
            <w:tcW w:w="869" w:type="dxa"/>
            <w:shd w:val="clear" w:color="auto" w:fill="70ADA3"/>
            <w:tcMar/>
          </w:tcPr>
          <w:p w:rsidR="00065D4C" w:rsidP="00065D4C" w:rsidRDefault="00065D4C" w14:paraId="0D1DF674" w14:textId="77777777"/>
        </w:tc>
        <w:tc>
          <w:tcPr>
            <w:tcW w:w="1257" w:type="dxa"/>
            <w:shd w:val="clear" w:color="auto" w:fill="70ADA3"/>
            <w:tcMar/>
          </w:tcPr>
          <w:p w:rsidR="00065D4C" w:rsidP="00065D4C" w:rsidRDefault="00065D4C" w14:paraId="518489F2" w14:textId="77777777"/>
        </w:tc>
      </w:tr>
      <w:tr w:rsidR="00E908F2" w:rsidTr="2F391BD4" w14:paraId="472EEFA4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651E9592" w14:textId="77777777"/>
        </w:tc>
        <w:tc>
          <w:tcPr>
            <w:tcW w:w="1636" w:type="dxa"/>
            <w:tcMar/>
          </w:tcPr>
          <w:p w:rsidR="00065D4C" w:rsidP="00065D4C" w:rsidRDefault="00065D4C" w14:paraId="269E314A" w14:textId="77777777"/>
        </w:tc>
        <w:tc>
          <w:tcPr>
            <w:tcW w:w="1038" w:type="dxa"/>
            <w:tcMar/>
          </w:tcPr>
          <w:p w:rsidR="00065D4C" w:rsidP="00065D4C" w:rsidRDefault="00065D4C" w14:paraId="47341341" w14:textId="77777777"/>
        </w:tc>
        <w:tc>
          <w:tcPr>
            <w:tcW w:w="1336" w:type="dxa"/>
            <w:tcMar/>
          </w:tcPr>
          <w:p w:rsidR="00065D4C" w:rsidP="00065D4C" w:rsidRDefault="00065D4C" w14:paraId="42EF2083" w14:textId="77777777"/>
        </w:tc>
        <w:tc>
          <w:tcPr>
            <w:tcW w:w="545" w:type="dxa"/>
            <w:tcMar/>
          </w:tcPr>
          <w:p w:rsidR="00065D4C" w:rsidP="00065D4C" w:rsidRDefault="00065D4C" w14:paraId="7B40C951" w14:textId="77777777"/>
        </w:tc>
        <w:tc>
          <w:tcPr>
            <w:tcW w:w="546" w:type="dxa"/>
            <w:tcMar/>
          </w:tcPr>
          <w:p w:rsidR="00065D4C" w:rsidP="00065D4C" w:rsidRDefault="00065D4C" w14:paraId="71CBABF6" w14:textId="77777777">
            <w:r>
              <w:t>1</w:t>
            </w:r>
          </w:p>
        </w:tc>
        <w:tc>
          <w:tcPr>
            <w:tcW w:w="609" w:type="dxa"/>
            <w:tcMar/>
          </w:tcPr>
          <w:p w:rsidR="00065D4C" w:rsidP="00065D4C" w:rsidRDefault="00065D4C" w14:paraId="4B4D7232" w14:textId="77777777"/>
        </w:tc>
        <w:tc>
          <w:tcPr>
            <w:tcW w:w="516" w:type="dxa"/>
            <w:tcMar/>
          </w:tcPr>
          <w:p w:rsidR="00065D4C" w:rsidP="00065D4C" w:rsidRDefault="00065D4C" w14:paraId="2093CA67" w14:textId="77777777"/>
        </w:tc>
        <w:tc>
          <w:tcPr>
            <w:tcW w:w="634" w:type="dxa"/>
            <w:tcMar/>
          </w:tcPr>
          <w:p w:rsidR="00065D4C" w:rsidP="00065D4C" w:rsidRDefault="00065D4C" w14:paraId="2503B197" w14:textId="77777777"/>
        </w:tc>
        <w:tc>
          <w:tcPr>
            <w:tcW w:w="497" w:type="dxa"/>
            <w:tcMar/>
          </w:tcPr>
          <w:p w:rsidR="00065D4C" w:rsidP="00065D4C" w:rsidRDefault="00065D4C" w14:paraId="38288749" w14:textId="77777777"/>
        </w:tc>
        <w:tc>
          <w:tcPr>
            <w:tcW w:w="546" w:type="dxa"/>
            <w:tcMar/>
          </w:tcPr>
          <w:p w:rsidR="00065D4C" w:rsidP="00065D4C" w:rsidRDefault="00065D4C" w14:paraId="20BD9A1A" w14:textId="77777777"/>
        </w:tc>
        <w:tc>
          <w:tcPr>
            <w:tcW w:w="546" w:type="dxa"/>
            <w:tcMar/>
          </w:tcPr>
          <w:p w:rsidR="00065D4C" w:rsidP="00065D4C" w:rsidRDefault="00065D4C" w14:paraId="0C136CF1" w14:textId="77777777"/>
        </w:tc>
        <w:tc>
          <w:tcPr>
            <w:tcW w:w="2148" w:type="dxa"/>
            <w:tcMar/>
          </w:tcPr>
          <w:p w:rsidR="00065D4C" w:rsidP="00065D4C" w:rsidRDefault="00065D4C" w14:paraId="0766C7E8" w14:textId="77777777">
            <w:r>
              <w:t>Supplier Id</w:t>
            </w:r>
          </w:p>
        </w:tc>
        <w:tc>
          <w:tcPr>
            <w:tcW w:w="869" w:type="dxa"/>
            <w:tcMar/>
          </w:tcPr>
          <w:p w:rsidR="00065D4C" w:rsidP="00065D4C" w:rsidRDefault="00065D4C" w14:paraId="0A392C6A" w14:textId="77777777"/>
        </w:tc>
        <w:tc>
          <w:tcPr>
            <w:tcW w:w="1257" w:type="dxa"/>
            <w:tcMar/>
          </w:tcPr>
          <w:p w:rsidR="00065D4C" w:rsidP="00065D4C" w:rsidRDefault="00065D4C" w14:paraId="290583F9" w14:textId="77777777"/>
        </w:tc>
      </w:tr>
      <w:tr w:rsidR="00E908F2" w:rsidTr="2F391BD4" w14:paraId="665913ED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68F21D90" w14:textId="77777777"/>
        </w:tc>
        <w:tc>
          <w:tcPr>
            <w:tcW w:w="1636" w:type="dxa"/>
            <w:tcMar/>
          </w:tcPr>
          <w:p w:rsidR="00065D4C" w:rsidP="00065D4C" w:rsidRDefault="00065D4C" w14:paraId="13C326F3" w14:textId="77777777"/>
        </w:tc>
        <w:tc>
          <w:tcPr>
            <w:tcW w:w="1038" w:type="dxa"/>
            <w:tcMar/>
          </w:tcPr>
          <w:p w:rsidR="00065D4C" w:rsidP="00065D4C" w:rsidRDefault="00065D4C" w14:paraId="4853B841" w14:textId="77777777"/>
        </w:tc>
        <w:tc>
          <w:tcPr>
            <w:tcW w:w="1336" w:type="dxa"/>
            <w:tcMar/>
          </w:tcPr>
          <w:p w:rsidR="00065D4C" w:rsidP="00065D4C" w:rsidRDefault="00065D4C" w14:paraId="50125231" w14:textId="77777777"/>
        </w:tc>
        <w:tc>
          <w:tcPr>
            <w:tcW w:w="545" w:type="dxa"/>
            <w:tcMar/>
          </w:tcPr>
          <w:p w:rsidR="00065D4C" w:rsidP="00065D4C" w:rsidRDefault="00065D4C" w14:paraId="5A25747A" w14:textId="77777777"/>
        </w:tc>
        <w:tc>
          <w:tcPr>
            <w:tcW w:w="546" w:type="dxa"/>
            <w:tcMar/>
          </w:tcPr>
          <w:p w:rsidR="00065D4C" w:rsidP="00065D4C" w:rsidRDefault="00065D4C" w14:paraId="6EA80843" w14:textId="77777777">
            <w:r>
              <w:t>1</w:t>
            </w:r>
          </w:p>
        </w:tc>
        <w:tc>
          <w:tcPr>
            <w:tcW w:w="609" w:type="dxa"/>
            <w:tcMar/>
          </w:tcPr>
          <w:p w:rsidR="00065D4C" w:rsidP="00065D4C" w:rsidRDefault="00065D4C" w14:paraId="09B8D95D" w14:textId="77777777"/>
        </w:tc>
        <w:tc>
          <w:tcPr>
            <w:tcW w:w="516" w:type="dxa"/>
            <w:tcMar/>
          </w:tcPr>
          <w:p w:rsidR="00065D4C" w:rsidP="00065D4C" w:rsidRDefault="00065D4C" w14:paraId="78BEFD2A" w14:textId="77777777"/>
        </w:tc>
        <w:tc>
          <w:tcPr>
            <w:tcW w:w="634" w:type="dxa"/>
            <w:tcMar/>
          </w:tcPr>
          <w:p w:rsidR="00065D4C" w:rsidP="00065D4C" w:rsidRDefault="00065D4C" w14:paraId="27A76422" w14:textId="77777777"/>
        </w:tc>
        <w:tc>
          <w:tcPr>
            <w:tcW w:w="497" w:type="dxa"/>
            <w:tcMar/>
          </w:tcPr>
          <w:p w:rsidR="00065D4C" w:rsidP="00065D4C" w:rsidRDefault="00065D4C" w14:paraId="49206A88" w14:textId="77777777"/>
        </w:tc>
        <w:tc>
          <w:tcPr>
            <w:tcW w:w="546" w:type="dxa"/>
            <w:tcMar/>
          </w:tcPr>
          <w:p w:rsidR="00065D4C" w:rsidP="00065D4C" w:rsidRDefault="00065D4C" w14:paraId="67B7A70C" w14:textId="77777777"/>
        </w:tc>
        <w:tc>
          <w:tcPr>
            <w:tcW w:w="546" w:type="dxa"/>
            <w:tcMar/>
          </w:tcPr>
          <w:p w:rsidR="00065D4C" w:rsidP="00065D4C" w:rsidRDefault="00065D4C" w14:paraId="71887C79" w14:textId="77777777"/>
        </w:tc>
        <w:tc>
          <w:tcPr>
            <w:tcW w:w="2148" w:type="dxa"/>
            <w:tcMar/>
          </w:tcPr>
          <w:p w:rsidR="00065D4C" w:rsidP="00065D4C" w:rsidRDefault="00065D4C" w14:paraId="01594092" w14:textId="77777777">
            <w:r>
              <w:t>Supplier Name</w:t>
            </w:r>
          </w:p>
        </w:tc>
        <w:tc>
          <w:tcPr>
            <w:tcW w:w="869" w:type="dxa"/>
            <w:tcMar/>
          </w:tcPr>
          <w:p w:rsidR="00065D4C" w:rsidP="00065D4C" w:rsidRDefault="00065D4C" w14:paraId="3B7FD67C" w14:textId="77777777"/>
        </w:tc>
        <w:tc>
          <w:tcPr>
            <w:tcW w:w="1257" w:type="dxa"/>
            <w:tcMar/>
          </w:tcPr>
          <w:p w:rsidR="00065D4C" w:rsidP="00065D4C" w:rsidRDefault="00065D4C" w14:paraId="38D6B9B6" w14:textId="77777777"/>
        </w:tc>
      </w:tr>
      <w:tr w:rsidR="00E97B25" w:rsidTr="2F391BD4" w14:paraId="3E1EE612" w14:textId="77777777">
        <w:trPr>
          <w:trHeight w:val="300"/>
        </w:trPr>
        <w:tc>
          <w:tcPr>
            <w:tcW w:w="1977" w:type="dxa"/>
            <w:shd w:val="clear" w:color="auto" w:fill="70ADA3"/>
            <w:tcMar/>
          </w:tcPr>
          <w:p w:rsidR="00065D4C" w:rsidP="00065D4C" w:rsidRDefault="00065D4C" w14:paraId="694D6466" w14:textId="77777777">
            <w:r>
              <w:t>GSP</w:t>
            </w:r>
          </w:p>
        </w:tc>
        <w:tc>
          <w:tcPr>
            <w:tcW w:w="1636" w:type="dxa"/>
            <w:shd w:val="clear" w:color="auto" w:fill="70ADA3"/>
            <w:tcMar/>
          </w:tcPr>
          <w:p w:rsidR="00065D4C" w:rsidP="00065D4C" w:rsidRDefault="00065D4C" w14:paraId="3D83DC93" w14:textId="77777777">
            <w:r>
              <w:t>GSP Group</w:t>
            </w:r>
          </w:p>
        </w:tc>
        <w:tc>
          <w:tcPr>
            <w:tcW w:w="1038" w:type="dxa"/>
            <w:shd w:val="clear" w:color="auto" w:fill="70ADA3"/>
            <w:tcMar/>
          </w:tcPr>
          <w:p w:rsidR="00065D4C" w:rsidP="00065D4C" w:rsidRDefault="00065D4C" w14:paraId="04B74A40" w14:textId="77777777">
            <w:r>
              <w:t>0-*</w:t>
            </w:r>
          </w:p>
        </w:tc>
        <w:tc>
          <w:tcPr>
            <w:tcW w:w="1336" w:type="dxa"/>
            <w:shd w:val="clear" w:color="auto" w:fill="70ADA3"/>
            <w:tcMar/>
          </w:tcPr>
          <w:p w:rsidR="00065D4C" w:rsidP="00065D4C" w:rsidRDefault="00065D4C" w14:paraId="22F860BB" w14:textId="77777777"/>
        </w:tc>
        <w:tc>
          <w:tcPr>
            <w:tcW w:w="545" w:type="dxa"/>
            <w:shd w:val="clear" w:color="auto" w:fill="70ADA3"/>
            <w:tcMar/>
          </w:tcPr>
          <w:p w:rsidR="00065D4C" w:rsidP="00065D4C" w:rsidRDefault="00065D4C" w14:paraId="67FF9D2F" w14:textId="77777777">
            <w:r>
              <w:t>G</w:t>
            </w:r>
          </w:p>
        </w:tc>
        <w:tc>
          <w:tcPr>
            <w:tcW w:w="546" w:type="dxa"/>
            <w:shd w:val="clear" w:color="auto" w:fill="70ADA3"/>
            <w:tcMar/>
          </w:tcPr>
          <w:p w:rsidR="00065D4C" w:rsidP="00065D4C" w:rsidRDefault="00065D4C" w14:paraId="698536F5" w14:textId="77777777"/>
        </w:tc>
        <w:tc>
          <w:tcPr>
            <w:tcW w:w="609" w:type="dxa"/>
            <w:shd w:val="clear" w:color="auto" w:fill="70ADA3"/>
            <w:tcMar/>
          </w:tcPr>
          <w:p w:rsidR="00065D4C" w:rsidP="00065D4C" w:rsidRDefault="00065D4C" w14:paraId="7BC1BAF2" w14:textId="77777777"/>
        </w:tc>
        <w:tc>
          <w:tcPr>
            <w:tcW w:w="516" w:type="dxa"/>
            <w:shd w:val="clear" w:color="auto" w:fill="70ADA3"/>
            <w:tcMar/>
          </w:tcPr>
          <w:p w:rsidR="00065D4C" w:rsidP="00065D4C" w:rsidRDefault="00065D4C" w14:paraId="61C988F9" w14:textId="77777777"/>
        </w:tc>
        <w:tc>
          <w:tcPr>
            <w:tcW w:w="634" w:type="dxa"/>
            <w:shd w:val="clear" w:color="auto" w:fill="70ADA3"/>
            <w:tcMar/>
          </w:tcPr>
          <w:p w:rsidR="00065D4C" w:rsidP="00065D4C" w:rsidRDefault="00065D4C" w14:paraId="3B22BB7D" w14:textId="77777777"/>
        </w:tc>
        <w:tc>
          <w:tcPr>
            <w:tcW w:w="497" w:type="dxa"/>
            <w:shd w:val="clear" w:color="auto" w:fill="70ADA3"/>
            <w:tcMar/>
          </w:tcPr>
          <w:p w:rsidR="00065D4C" w:rsidP="00065D4C" w:rsidRDefault="00065D4C" w14:paraId="17B246DD" w14:textId="77777777"/>
        </w:tc>
        <w:tc>
          <w:tcPr>
            <w:tcW w:w="546" w:type="dxa"/>
            <w:shd w:val="clear" w:color="auto" w:fill="70ADA3"/>
            <w:tcMar/>
          </w:tcPr>
          <w:p w:rsidR="00065D4C" w:rsidP="00065D4C" w:rsidRDefault="00065D4C" w14:paraId="6BF89DA3" w14:textId="77777777"/>
        </w:tc>
        <w:tc>
          <w:tcPr>
            <w:tcW w:w="546" w:type="dxa"/>
            <w:shd w:val="clear" w:color="auto" w:fill="70ADA3"/>
            <w:tcMar/>
          </w:tcPr>
          <w:p w:rsidR="00065D4C" w:rsidP="00065D4C" w:rsidRDefault="00065D4C" w14:paraId="5C3E0E74" w14:textId="77777777"/>
        </w:tc>
        <w:tc>
          <w:tcPr>
            <w:tcW w:w="2148" w:type="dxa"/>
            <w:shd w:val="clear" w:color="auto" w:fill="70ADA3"/>
            <w:tcMar/>
          </w:tcPr>
          <w:p w:rsidR="00065D4C" w:rsidP="00065D4C" w:rsidRDefault="00065D4C" w14:paraId="66A1FAB9" w14:textId="77777777"/>
        </w:tc>
        <w:tc>
          <w:tcPr>
            <w:tcW w:w="869" w:type="dxa"/>
            <w:shd w:val="clear" w:color="auto" w:fill="70ADA3"/>
            <w:tcMar/>
          </w:tcPr>
          <w:p w:rsidR="00065D4C" w:rsidP="00065D4C" w:rsidRDefault="00065D4C" w14:paraId="76BB753C" w14:textId="77777777"/>
        </w:tc>
        <w:tc>
          <w:tcPr>
            <w:tcW w:w="1257" w:type="dxa"/>
            <w:shd w:val="clear" w:color="auto" w:fill="70ADA3"/>
            <w:tcMar/>
          </w:tcPr>
          <w:p w:rsidR="00065D4C" w:rsidP="00065D4C" w:rsidRDefault="00065D4C" w14:paraId="513DA1E0" w14:textId="77777777"/>
        </w:tc>
      </w:tr>
      <w:tr w:rsidR="00E908F2" w:rsidTr="2F391BD4" w14:paraId="55F4684F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75CAC6F5" w14:textId="77777777"/>
        </w:tc>
        <w:tc>
          <w:tcPr>
            <w:tcW w:w="1636" w:type="dxa"/>
            <w:tcMar/>
          </w:tcPr>
          <w:p w:rsidR="00065D4C" w:rsidP="00065D4C" w:rsidRDefault="00065D4C" w14:paraId="66060428" w14:textId="77777777"/>
        </w:tc>
        <w:tc>
          <w:tcPr>
            <w:tcW w:w="1038" w:type="dxa"/>
            <w:tcMar/>
          </w:tcPr>
          <w:p w:rsidR="00065D4C" w:rsidP="00065D4C" w:rsidRDefault="00065D4C" w14:paraId="1D0656FE" w14:textId="77777777"/>
        </w:tc>
        <w:tc>
          <w:tcPr>
            <w:tcW w:w="1336" w:type="dxa"/>
            <w:tcMar/>
          </w:tcPr>
          <w:p w:rsidR="00065D4C" w:rsidP="00065D4C" w:rsidRDefault="00065D4C" w14:paraId="7B37605A" w14:textId="77777777"/>
        </w:tc>
        <w:tc>
          <w:tcPr>
            <w:tcW w:w="545" w:type="dxa"/>
            <w:tcMar/>
          </w:tcPr>
          <w:p w:rsidR="00065D4C" w:rsidP="00065D4C" w:rsidRDefault="00065D4C" w14:paraId="394798F2" w14:textId="77777777"/>
        </w:tc>
        <w:tc>
          <w:tcPr>
            <w:tcW w:w="546" w:type="dxa"/>
            <w:tcMar/>
          </w:tcPr>
          <w:p w:rsidR="00065D4C" w:rsidP="00065D4C" w:rsidRDefault="00065D4C" w14:paraId="33A66D29" w14:textId="77777777">
            <w:r>
              <w:t>1</w:t>
            </w:r>
          </w:p>
        </w:tc>
        <w:tc>
          <w:tcPr>
            <w:tcW w:w="609" w:type="dxa"/>
            <w:tcMar/>
          </w:tcPr>
          <w:p w:rsidR="00065D4C" w:rsidP="00065D4C" w:rsidRDefault="00065D4C" w14:paraId="3889A505" w14:textId="77777777"/>
        </w:tc>
        <w:tc>
          <w:tcPr>
            <w:tcW w:w="516" w:type="dxa"/>
            <w:tcMar/>
          </w:tcPr>
          <w:p w:rsidR="00065D4C" w:rsidP="00065D4C" w:rsidRDefault="00065D4C" w14:paraId="29079D35" w14:textId="77777777"/>
        </w:tc>
        <w:tc>
          <w:tcPr>
            <w:tcW w:w="634" w:type="dxa"/>
            <w:tcMar/>
          </w:tcPr>
          <w:p w:rsidR="00065D4C" w:rsidP="00065D4C" w:rsidRDefault="00065D4C" w14:paraId="17686DC7" w14:textId="77777777"/>
        </w:tc>
        <w:tc>
          <w:tcPr>
            <w:tcW w:w="497" w:type="dxa"/>
            <w:tcMar/>
          </w:tcPr>
          <w:p w:rsidR="00065D4C" w:rsidP="00065D4C" w:rsidRDefault="00065D4C" w14:paraId="53BD644D" w14:textId="77777777"/>
        </w:tc>
        <w:tc>
          <w:tcPr>
            <w:tcW w:w="546" w:type="dxa"/>
            <w:tcMar/>
          </w:tcPr>
          <w:p w:rsidR="00065D4C" w:rsidP="00065D4C" w:rsidRDefault="00065D4C" w14:paraId="1A3FAC43" w14:textId="77777777"/>
        </w:tc>
        <w:tc>
          <w:tcPr>
            <w:tcW w:w="546" w:type="dxa"/>
            <w:tcMar/>
          </w:tcPr>
          <w:p w:rsidR="00065D4C" w:rsidP="00065D4C" w:rsidRDefault="00065D4C" w14:paraId="2BBD94B2" w14:textId="77777777"/>
        </w:tc>
        <w:tc>
          <w:tcPr>
            <w:tcW w:w="2148" w:type="dxa"/>
            <w:tcMar/>
          </w:tcPr>
          <w:p w:rsidR="00065D4C" w:rsidP="00065D4C" w:rsidRDefault="00065D4C" w14:paraId="3B06EE72" w14:textId="77777777">
            <w:r>
              <w:t>GSP Group Id</w:t>
            </w:r>
          </w:p>
        </w:tc>
        <w:tc>
          <w:tcPr>
            <w:tcW w:w="869" w:type="dxa"/>
            <w:tcMar/>
          </w:tcPr>
          <w:p w:rsidR="00065D4C" w:rsidP="00065D4C" w:rsidRDefault="00065D4C" w14:paraId="5854DE7F" w14:textId="77777777"/>
        </w:tc>
        <w:tc>
          <w:tcPr>
            <w:tcW w:w="1257" w:type="dxa"/>
            <w:tcMar/>
          </w:tcPr>
          <w:p w:rsidR="00065D4C" w:rsidP="00065D4C" w:rsidRDefault="00065D4C" w14:paraId="2CA7ADD4" w14:textId="77777777"/>
        </w:tc>
      </w:tr>
      <w:tr w:rsidR="00E908F2" w:rsidTr="2F391BD4" w14:paraId="58AEF0F7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314EE24A" w14:textId="77777777"/>
        </w:tc>
        <w:tc>
          <w:tcPr>
            <w:tcW w:w="1636" w:type="dxa"/>
            <w:tcMar/>
          </w:tcPr>
          <w:p w:rsidR="00065D4C" w:rsidP="00065D4C" w:rsidRDefault="00065D4C" w14:paraId="76614669" w14:textId="77777777"/>
        </w:tc>
        <w:tc>
          <w:tcPr>
            <w:tcW w:w="1038" w:type="dxa"/>
            <w:tcMar/>
          </w:tcPr>
          <w:p w:rsidR="00065D4C" w:rsidP="00065D4C" w:rsidRDefault="00065D4C" w14:paraId="57590049" w14:textId="77777777"/>
        </w:tc>
        <w:tc>
          <w:tcPr>
            <w:tcW w:w="1336" w:type="dxa"/>
            <w:tcMar/>
          </w:tcPr>
          <w:p w:rsidR="00065D4C" w:rsidP="00065D4C" w:rsidRDefault="00065D4C" w14:paraId="0C5B615A" w14:textId="77777777"/>
        </w:tc>
        <w:tc>
          <w:tcPr>
            <w:tcW w:w="545" w:type="dxa"/>
            <w:tcMar/>
          </w:tcPr>
          <w:p w:rsidR="00065D4C" w:rsidP="00065D4C" w:rsidRDefault="00065D4C" w14:paraId="792F1AA2" w14:textId="77777777"/>
        </w:tc>
        <w:tc>
          <w:tcPr>
            <w:tcW w:w="546" w:type="dxa"/>
            <w:tcMar/>
          </w:tcPr>
          <w:p w:rsidR="00065D4C" w:rsidP="00065D4C" w:rsidRDefault="00065D4C" w14:paraId="6474E532" w14:textId="77777777">
            <w:r>
              <w:t>1</w:t>
            </w:r>
          </w:p>
        </w:tc>
        <w:tc>
          <w:tcPr>
            <w:tcW w:w="609" w:type="dxa"/>
            <w:tcMar/>
          </w:tcPr>
          <w:p w:rsidR="00065D4C" w:rsidP="00065D4C" w:rsidRDefault="00065D4C" w14:paraId="1A499DFC" w14:textId="77777777"/>
        </w:tc>
        <w:tc>
          <w:tcPr>
            <w:tcW w:w="516" w:type="dxa"/>
            <w:tcMar/>
          </w:tcPr>
          <w:p w:rsidR="00065D4C" w:rsidP="00065D4C" w:rsidRDefault="00065D4C" w14:paraId="5E7E3C41" w14:textId="77777777"/>
        </w:tc>
        <w:tc>
          <w:tcPr>
            <w:tcW w:w="634" w:type="dxa"/>
            <w:tcMar/>
          </w:tcPr>
          <w:p w:rsidR="00065D4C" w:rsidP="00065D4C" w:rsidRDefault="00065D4C" w14:paraId="03F828E4" w14:textId="77777777"/>
        </w:tc>
        <w:tc>
          <w:tcPr>
            <w:tcW w:w="497" w:type="dxa"/>
            <w:tcMar/>
          </w:tcPr>
          <w:p w:rsidR="00065D4C" w:rsidP="00065D4C" w:rsidRDefault="00065D4C" w14:paraId="2AC57CB0" w14:textId="77777777"/>
        </w:tc>
        <w:tc>
          <w:tcPr>
            <w:tcW w:w="546" w:type="dxa"/>
            <w:tcMar/>
          </w:tcPr>
          <w:p w:rsidR="00065D4C" w:rsidP="00065D4C" w:rsidRDefault="00065D4C" w14:paraId="5186B13D" w14:textId="77777777"/>
        </w:tc>
        <w:tc>
          <w:tcPr>
            <w:tcW w:w="546" w:type="dxa"/>
            <w:tcMar/>
          </w:tcPr>
          <w:p w:rsidR="00065D4C" w:rsidP="00065D4C" w:rsidRDefault="00065D4C" w14:paraId="6C57C439" w14:textId="77777777"/>
        </w:tc>
        <w:tc>
          <w:tcPr>
            <w:tcW w:w="2148" w:type="dxa"/>
            <w:tcMar/>
          </w:tcPr>
          <w:p w:rsidR="00065D4C" w:rsidP="00065D4C" w:rsidRDefault="00065D4C" w14:paraId="2F9937C4" w14:textId="77777777">
            <w:r>
              <w:t>GSP Group Name</w:t>
            </w:r>
          </w:p>
        </w:tc>
        <w:tc>
          <w:tcPr>
            <w:tcW w:w="869" w:type="dxa"/>
            <w:tcMar/>
          </w:tcPr>
          <w:p w:rsidR="00065D4C" w:rsidP="00065D4C" w:rsidRDefault="00065D4C" w14:paraId="3D404BC9" w14:textId="77777777"/>
        </w:tc>
        <w:tc>
          <w:tcPr>
            <w:tcW w:w="1257" w:type="dxa"/>
            <w:tcMar/>
          </w:tcPr>
          <w:p w:rsidR="00065D4C" w:rsidP="00065D4C" w:rsidRDefault="00065D4C" w14:paraId="61319B8A" w14:textId="77777777"/>
        </w:tc>
      </w:tr>
      <w:tr w:rsidR="00E97B25" w:rsidTr="2F391BD4" w14:paraId="71024369" w14:textId="77777777">
        <w:trPr>
          <w:trHeight w:val="300"/>
        </w:trPr>
        <w:tc>
          <w:tcPr>
            <w:tcW w:w="1977" w:type="dxa"/>
            <w:shd w:val="clear" w:color="auto" w:fill="70ADA3"/>
            <w:tcMar/>
          </w:tcPr>
          <w:p w:rsidR="00065D4C" w:rsidP="00065D4C" w:rsidRDefault="00065D4C" w14:paraId="02EAC68A" w14:textId="56519F43">
            <w:r w:rsidR="00065D4C">
              <w:rPr/>
              <w:t>BM</w:t>
            </w:r>
            <w:r w:rsidR="051932CC">
              <w:rPr/>
              <w:t>1</w:t>
            </w:r>
          </w:p>
        </w:tc>
        <w:tc>
          <w:tcPr>
            <w:tcW w:w="1636" w:type="dxa"/>
            <w:shd w:val="clear" w:color="auto" w:fill="70ADA3"/>
            <w:tcMar/>
          </w:tcPr>
          <w:p w:rsidR="00065D4C" w:rsidP="00065D4C" w:rsidRDefault="00065D4C" w14:paraId="55DD6D45" w14:textId="1C302807">
            <w:r>
              <w:t>BM Unit</w:t>
            </w:r>
            <w:r w:rsidR="00D559E7">
              <w:t xml:space="preserve"> </w:t>
            </w:r>
            <w:r>
              <w:t>Energy by CCC and Settlement Period</w:t>
            </w:r>
          </w:p>
        </w:tc>
        <w:tc>
          <w:tcPr>
            <w:tcW w:w="1038" w:type="dxa"/>
            <w:shd w:val="clear" w:color="auto" w:fill="70ADA3"/>
            <w:tcMar/>
          </w:tcPr>
          <w:p w:rsidR="00065D4C" w:rsidP="00065D4C" w:rsidRDefault="00065D4C" w14:paraId="016C3B87" w14:textId="77777777">
            <w:r>
              <w:t>1-*</w:t>
            </w:r>
          </w:p>
        </w:tc>
        <w:tc>
          <w:tcPr>
            <w:tcW w:w="1336" w:type="dxa"/>
            <w:shd w:val="clear" w:color="auto" w:fill="70ADA3"/>
            <w:tcMar/>
          </w:tcPr>
          <w:p w:rsidR="00065D4C" w:rsidP="00065D4C" w:rsidRDefault="00065D4C" w14:paraId="6F5CD9ED" w14:textId="77777777"/>
        </w:tc>
        <w:tc>
          <w:tcPr>
            <w:tcW w:w="545" w:type="dxa"/>
            <w:shd w:val="clear" w:color="auto" w:fill="70ADA3"/>
            <w:tcMar/>
          </w:tcPr>
          <w:p w:rsidR="00065D4C" w:rsidP="00065D4C" w:rsidRDefault="00065D4C" w14:paraId="4EF7FBD7" w14:textId="77777777"/>
        </w:tc>
        <w:tc>
          <w:tcPr>
            <w:tcW w:w="546" w:type="dxa"/>
            <w:shd w:val="clear" w:color="auto" w:fill="70ADA3"/>
            <w:tcMar/>
          </w:tcPr>
          <w:p w:rsidR="00065D4C" w:rsidP="00065D4C" w:rsidRDefault="00065D4C" w14:paraId="3A64C802" w14:textId="77777777">
            <w:r>
              <w:t>G</w:t>
            </w:r>
          </w:p>
        </w:tc>
        <w:tc>
          <w:tcPr>
            <w:tcW w:w="609" w:type="dxa"/>
            <w:shd w:val="clear" w:color="auto" w:fill="70ADA3"/>
            <w:tcMar/>
          </w:tcPr>
          <w:p w:rsidR="00065D4C" w:rsidP="00065D4C" w:rsidRDefault="00065D4C" w14:paraId="740C982E" w14:textId="77777777"/>
        </w:tc>
        <w:tc>
          <w:tcPr>
            <w:tcW w:w="516" w:type="dxa"/>
            <w:shd w:val="clear" w:color="auto" w:fill="70ADA3"/>
            <w:tcMar/>
          </w:tcPr>
          <w:p w:rsidR="00065D4C" w:rsidP="00065D4C" w:rsidRDefault="00065D4C" w14:paraId="15C78039" w14:textId="77777777"/>
        </w:tc>
        <w:tc>
          <w:tcPr>
            <w:tcW w:w="634" w:type="dxa"/>
            <w:shd w:val="clear" w:color="auto" w:fill="70ADA3"/>
            <w:tcMar/>
          </w:tcPr>
          <w:p w:rsidR="00065D4C" w:rsidP="00065D4C" w:rsidRDefault="00065D4C" w14:paraId="527D639D" w14:textId="77777777"/>
        </w:tc>
        <w:tc>
          <w:tcPr>
            <w:tcW w:w="497" w:type="dxa"/>
            <w:shd w:val="clear" w:color="auto" w:fill="70ADA3"/>
            <w:tcMar/>
          </w:tcPr>
          <w:p w:rsidR="00065D4C" w:rsidP="00065D4C" w:rsidRDefault="00065D4C" w14:paraId="5101B52C" w14:textId="77777777"/>
        </w:tc>
        <w:tc>
          <w:tcPr>
            <w:tcW w:w="546" w:type="dxa"/>
            <w:shd w:val="clear" w:color="auto" w:fill="70ADA3"/>
            <w:tcMar/>
          </w:tcPr>
          <w:p w:rsidR="00065D4C" w:rsidP="00065D4C" w:rsidRDefault="00065D4C" w14:paraId="3C8EC45C" w14:textId="77777777"/>
        </w:tc>
        <w:tc>
          <w:tcPr>
            <w:tcW w:w="546" w:type="dxa"/>
            <w:shd w:val="clear" w:color="auto" w:fill="70ADA3"/>
            <w:tcMar/>
          </w:tcPr>
          <w:p w:rsidR="00065D4C" w:rsidP="00065D4C" w:rsidRDefault="00065D4C" w14:paraId="326DC100" w14:textId="77777777"/>
        </w:tc>
        <w:tc>
          <w:tcPr>
            <w:tcW w:w="2148" w:type="dxa"/>
            <w:shd w:val="clear" w:color="auto" w:fill="70ADA3"/>
            <w:tcMar/>
          </w:tcPr>
          <w:p w:rsidR="00065D4C" w:rsidP="00065D4C" w:rsidRDefault="00065D4C" w14:paraId="0A821549" w14:textId="77777777"/>
        </w:tc>
        <w:tc>
          <w:tcPr>
            <w:tcW w:w="869" w:type="dxa"/>
            <w:shd w:val="clear" w:color="auto" w:fill="70ADA3"/>
            <w:tcMar/>
          </w:tcPr>
          <w:p w:rsidR="00065D4C" w:rsidP="00065D4C" w:rsidRDefault="00065D4C" w14:paraId="66FDCF4E" w14:textId="77777777"/>
        </w:tc>
        <w:tc>
          <w:tcPr>
            <w:tcW w:w="1257" w:type="dxa"/>
            <w:shd w:val="clear" w:color="auto" w:fill="70ADA3"/>
            <w:tcMar/>
          </w:tcPr>
          <w:p w:rsidR="00065D4C" w:rsidP="00065D4C" w:rsidRDefault="00065D4C" w14:paraId="3BEE236D" w14:textId="77777777"/>
        </w:tc>
      </w:tr>
      <w:tr w:rsidR="00E908F2" w:rsidTr="2F391BD4" w14:paraId="10EAD1BE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0CCC0888" w14:textId="77777777"/>
        </w:tc>
        <w:tc>
          <w:tcPr>
            <w:tcW w:w="1636" w:type="dxa"/>
            <w:tcMar/>
          </w:tcPr>
          <w:p w:rsidR="00065D4C" w:rsidP="00065D4C" w:rsidRDefault="00065D4C" w14:paraId="4A990D24" w14:textId="77777777"/>
        </w:tc>
        <w:tc>
          <w:tcPr>
            <w:tcW w:w="1038" w:type="dxa"/>
            <w:tcMar/>
          </w:tcPr>
          <w:p w:rsidR="00065D4C" w:rsidP="00065D4C" w:rsidRDefault="00065D4C" w14:paraId="603CC4DB" w14:textId="77777777"/>
        </w:tc>
        <w:tc>
          <w:tcPr>
            <w:tcW w:w="1336" w:type="dxa"/>
            <w:tcMar/>
          </w:tcPr>
          <w:p w:rsidR="00065D4C" w:rsidP="00065D4C" w:rsidRDefault="00065D4C" w14:paraId="5BAD3425" w14:textId="77777777"/>
        </w:tc>
        <w:tc>
          <w:tcPr>
            <w:tcW w:w="545" w:type="dxa"/>
            <w:tcMar/>
          </w:tcPr>
          <w:p w:rsidR="00065D4C" w:rsidP="00065D4C" w:rsidRDefault="00065D4C" w14:paraId="0C7D08AC" w14:textId="77777777"/>
        </w:tc>
        <w:tc>
          <w:tcPr>
            <w:tcW w:w="546" w:type="dxa"/>
            <w:tcMar/>
          </w:tcPr>
          <w:p w:rsidR="00065D4C" w:rsidP="00065D4C" w:rsidRDefault="00065D4C" w14:paraId="37A31054" w14:textId="77777777"/>
        </w:tc>
        <w:tc>
          <w:tcPr>
            <w:tcW w:w="609" w:type="dxa"/>
            <w:tcMar/>
          </w:tcPr>
          <w:p w:rsidR="00065D4C" w:rsidP="00065D4C" w:rsidRDefault="00065D4C" w14:paraId="463A60A7" w14:textId="77777777">
            <w:r>
              <w:t>1</w:t>
            </w:r>
          </w:p>
        </w:tc>
        <w:tc>
          <w:tcPr>
            <w:tcW w:w="516" w:type="dxa"/>
            <w:tcMar/>
          </w:tcPr>
          <w:p w:rsidR="00065D4C" w:rsidP="00065D4C" w:rsidRDefault="00065D4C" w14:paraId="7DC8C081" w14:textId="77777777"/>
        </w:tc>
        <w:tc>
          <w:tcPr>
            <w:tcW w:w="634" w:type="dxa"/>
            <w:tcMar/>
          </w:tcPr>
          <w:p w:rsidR="00065D4C" w:rsidP="00065D4C" w:rsidRDefault="00065D4C" w14:paraId="0477E574" w14:textId="77777777"/>
        </w:tc>
        <w:tc>
          <w:tcPr>
            <w:tcW w:w="497" w:type="dxa"/>
            <w:tcMar/>
          </w:tcPr>
          <w:p w:rsidR="00065D4C" w:rsidP="00065D4C" w:rsidRDefault="00065D4C" w14:paraId="3FD9042A" w14:textId="77777777"/>
        </w:tc>
        <w:tc>
          <w:tcPr>
            <w:tcW w:w="546" w:type="dxa"/>
            <w:tcMar/>
          </w:tcPr>
          <w:p w:rsidR="00065D4C" w:rsidP="00065D4C" w:rsidRDefault="00065D4C" w14:paraId="052D4810" w14:textId="77777777"/>
        </w:tc>
        <w:tc>
          <w:tcPr>
            <w:tcW w:w="546" w:type="dxa"/>
            <w:tcMar/>
          </w:tcPr>
          <w:p w:rsidR="00065D4C" w:rsidP="00065D4C" w:rsidRDefault="00065D4C" w14:paraId="62D3F89E" w14:textId="77777777"/>
        </w:tc>
        <w:tc>
          <w:tcPr>
            <w:tcW w:w="2148" w:type="dxa"/>
            <w:tcMar/>
          </w:tcPr>
          <w:p w:rsidR="00065D4C" w:rsidP="00065D4C" w:rsidRDefault="00065D4C" w14:paraId="7E0FA676" w14:textId="77777777">
            <w:r>
              <w:t>BM Unit Id</w:t>
            </w:r>
          </w:p>
        </w:tc>
        <w:tc>
          <w:tcPr>
            <w:tcW w:w="869" w:type="dxa"/>
            <w:tcMar/>
          </w:tcPr>
          <w:p w:rsidR="00065D4C" w:rsidP="00065D4C" w:rsidRDefault="00065D4C" w14:paraId="2780AF0D" w14:textId="77777777"/>
        </w:tc>
        <w:tc>
          <w:tcPr>
            <w:tcW w:w="1257" w:type="dxa"/>
            <w:tcMar/>
          </w:tcPr>
          <w:p w:rsidR="00065D4C" w:rsidP="00065D4C" w:rsidRDefault="00065D4C" w14:paraId="46FC4A0D" w14:textId="77777777"/>
        </w:tc>
      </w:tr>
      <w:tr w:rsidR="00E908F2" w:rsidTr="2F391BD4" w14:paraId="0DF79631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4DC2ECC6" w14:textId="77777777"/>
        </w:tc>
        <w:tc>
          <w:tcPr>
            <w:tcW w:w="1636" w:type="dxa"/>
            <w:tcMar/>
          </w:tcPr>
          <w:p w:rsidR="00065D4C" w:rsidP="00065D4C" w:rsidRDefault="00065D4C" w14:paraId="79796693" w14:textId="77777777"/>
        </w:tc>
        <w:tc>
          <w:tcPr>
            <w:tcW w:w="1038" w:type="dxa"/>
            <w:tcMar/>
          </w:tcPr>
          <w:p w:rsidR="00065D4C" w:rsidP="00065D4C" w:rsidRDefault="00065D4C" w14:paraId="47297C67" w14:textId="77777777"/>
        </w:tc>
        <w:tc>
          <w:tcPr>
            <w:tcW w:w="1336" w:type="dxa"/>
            <w:tcMar/>
          </w:tcPr>
          <w:p w:rsidR="00065D4C" w:rsidP="00065D4C" w:rsidRDefault="00065D4C" w14:paraId="048740F3" w14:textId="77777777"/>
        </w:tc>
        <w:tc>
          <w:tcPr>
            <w:tcW w:w="545" w:type="dxa"/>
            <w:tcMar/>
          </w:tcPr>
          <w:p w:rsidR="00065D4C" w:rsidP="00065D4C" w:rsidRDefault="00065D4C" w14:paraId="51371A77" w14:textId="77777777"/>
        </w:tc>
        <w:tc>
          <w:tcPr>
            <w:tcW w:w="546" w:type="dxa"/>
            <w:tcMar/>
          </w:tcPr>
          <w:p w:rsidR="00065D4C" w:rsidP="00065D4C" w:rsidRDefault="00065D4C" w14:paraId="732434A0" w14:textId="77777777"/>
        </w:tc>
        <w:tc>
          <w:tcPr>
            <w:tcW w:w="609" w:type="dxa"/>
            <w:tcMar/>
          </w:tcPr>
          <w:p w:rsidR="00065D4C" w:rsidP="00065D4C" w:rsidRDefault="00065D4C" w14:paraId="5290AB12" w14:textId="77777777">
            <w:r>
              <w:t>1</w:t>
            </w:r>
          </w:p>
        </w:tc>
        <w:tc>
          <w:tcPr>
            <w:tcW w:w="516" w:type="dxa"/>
            <w:tcMar/>
          </w:tcPr>
          <w:p w:rsidR="00065D4C" w:rsidP="00065D4C" w:rsidRDefault="00065D4C" w14:paraId="2328BB07" w14:textId="77777777"/>
        </w:tc>
        <w:tc>
          <w:tcPr>
            <w:tcW w:w="634" w:type="dxa"/>
            <w:tcMar/>
          </w:tcPr>
          <w:p w:rsidR="00065D4C" w:rsidP="00065D4C" w:rsidRDefault="00065D4C" w14:paraId="256AC6DA" w14:textId="77777777"/>
        </w:tc>
        <w:tc>
          <w:tcPr>
            <w:tcW w:w="497" w:type="dxa"/>
            <w:tcMar/>
          </w:tcPr>
          <w:p w:rsidR="00065D4C" w:rsidP="00065D4C" w:rsidRDefault="00065D4C" w14:paraId="38AA98D6" w14:textId="77777777"/>
        </w:tc>
        <w:tc>
          <w:tcPr>
            <w:tcW w:w="546" w:type="dxa"/>
            <w:tcMar/>
          </w:tcPr>
          <w:p w:rsidR="00065D4C" w:rsidP="00065D4C" w:rsidRDefault="00065D4C" w14:paraId="665A1408" w14:textId="77777777"/>
        </w:tc>
        <w:tc>
          <w:tcPr>
            <w:tcW w:w="546" w:type="dxa"/>
            <w:tcMar/>
          </w:tcPr>
          <w:p w:rsidR="00065D4C" w:rsidP="00065D4C" w:rsidRDefault="00065D4C" w14:paraId="71049383" w14:textId="77777777"/>
        </w:tc>
        <w:tc>
          <w:tcPr>
            <w:tcW w:w="2148" w:type="dxa"/>
            <w:tcMar/>
          </w:tcPr>
          <w:p w:rsidR="00065D4C" w:rsidP="00065D4C" w:rsidRDefault="00065D4C" w14:paraId="5F7E4614" w14:textId="77777777">
            <w:r>
              <w:t>Default BM Unit Flag</w:t>
            </w:r>
          </w:p>
        </w:tc>
        <w:tc>
          <w:tcPr>
            <w:tcW w:w="869" w:type="dxa"/>
            <w:tcMar/>
          </w:tcPr>
          <w:p w:rsidR="00065D4C" w:rsidP="00065D4C" w:rsidRDefault="00065D4C" w14:paraId="4D16AC41" w14:textId="77777777"/>
        </w:tc>
        <w:tc>
          <w:tcPr>
            <w:tcW w:w="1257" w:type="dxa"/>
            <w:tcMar/>
          </w:tcPr>
          <w:p w:rsidR="00065D4C" w:rsidP="00065D4C" w:rsidRDefault="00065D4C" w14:paraId="12A4EA11" w14:textId="77777777"/>
        </w:tc>
      </w:tr>
      <w:tr w:rsidR="00E97B25" w:rsidTr="2F391BD4" w14:paraId="2BBB457E" w14:textId="77777777">
        <w:trPr>
          <w:trHeight w:val="300"/>
        </w:trPr>
        <w:tc>
          <w:tcPr>
            <w:tcW w:w="1977" w:type="dxa"/>
            <w:shd w:val="clear" w:color="auto" w:fill="70ADA3"/>
            <w:tcMar/>
          </w:tcPr>
          <w:p w:rsidR="00065D4C" w:rsidP="00065D4C" w:rsidRDefault="00065D4C" w14:paraId="54A1E53C" w14:textId="5211ADEF">
            <w:r w:rsidR="2C07F86A">
              <w:rPr/>
              <w:t>M</w:t>
            </w:r>
            <w:r w:rsidR="00065D4C">
              <w:rPr/>
              <w:t>CC</w:t>
            </w:r>
          </w:p>
        </w:tc>
        <w:tc>
          <w:tcPr>
            <w:tcW w:w="1636" w:type="dxa"/>
            <w:shd w:val="clear" w:color="auto" w:fill="70ADA3"/>
            <w:tcMar/>
          </w:tcPr>
          <w:p w:rsidR="00065D4C" w:rsidP="00065D4C" w:rsidRDefault="00065D4C" w14:paraId="7F7E2FA0" w14:textId="02851767">
            <w:r w:rsidR="22283635">
              <w:rPr/>
              <w:t xml:space="preserve">MHHS </w:t>
            </w:r>
            <w:r w:rsidR="00065D4C">
              <w:rPr/>
              <w:t xml:space="preserve">Consumption Component </w:t>
            </w:r>
            <w:r w:rsidR="00065D4C">
              <w:rPr/>
              <w:t xml:space="preserve">Class </w:t>
            </w:r>
          </w:p>
        </w:tc>
        <w:tc>
          <w:tcPr>
            <w:tcW w:w="1038" w:type="dxa"/>
            <w:shd w:val="clear" w:color="auto" w:fill="70ADA3"/>
            <w:tcMar/>
          </w:tcPr>
          <w:p w:rsidR="00065D4C" w:rsidP="00065D4C" w:rsidRDefault="00065D4C" w14:paraId="07B8192E" w14:textId="77777777">
            <w:r>
              <w:t>0-*</w:t>
            </w:r>
          </w:p>
        </w:tc>
        <w:tc>
          <w:tcPr>
            <w:tcW w:w="1336" w:type="dxa"/>
            <w:shd w:val="clear" w:color="auto" w:fill="70ADA3"/>
            <w:tcMar/>
          </w:tcPr>
          <w:p w:rsidR="00065D4C" w:rsidP="00065D4C" w:rsidRDefault="00065D4C" w14:paraId="5A1EA135" w14:textId="77777777"/>
        </w:tc>
        <w:tc>
          <w:tcPr>
            <w:tcW w:w="545" w:type="dxa"/>
            <w:shd w:val="clear" w:color="auto" w:fill="70ADA3"/>
            <w:tcMar/>
          </w:tcPr>
          <w:p w:rsidR="00065D4C" w:rsidP="00065D4C" w:rsidRDefault="00065D4C" w14:paraId="58717D39" w14:textId="77777777"/>
        </w:tc>
        <w:tc>
          <w:tcPr>
            <w:tcW w:w="546" w:type="dxa"/>
            <w:shd w:val="clear" w:color="auto" w:fill="70ADA3"/>
            <w:tcMar/>
          </w:tcPr>
          <w:p w:rsidR="00065D4C" w:rsidP="00065D4C" w:rsidRDefault="00065D4C" w14:paraId="5338A720" w14:textId="77777777"/>
        </w:tc>
        <w:tc>
          <w:tcPr>
            <w:tcW w:w="609" w:type="dxa"/>
            <w:shd w:val="clear" w:color="auto" w:fill="70ADA3"/>
            <w:tcMar/>
          </w:tcPr>
          <w:p w:rsidR="00065D4C" w:rsidP="00065D4C" w:rsidRDefault="00065D4C" w14:paraId="752859C7" w14:textId="77777777">
            <w:r>
              <w:t>G</w:t>
            </w:r>
          </w:p>
        </w:tc>
        <w:tc>
          <w:tcPr>
            <w:tcW w:w="516" w:type="dxa"/>
            <w:shd w:val="clear" w:color="auto" w:fill="70ADA3"/>
            <w:tcMar/>
          </w:tcPr>
          <w:p w:rsidR="00065D4C" w:rsidP="00065D4C" w:rsidRDefault="00065D4C" w14:paraId="61DAA4D5" w14:textId="77777777"/>
        </w:tc>
        <w:tc>
          <w:tcPr>
            <w:tcW w:w="634" w:type="dxa"/>
            <w:shd w:val="clear" w:color="auto" w:fill="70ADA3"/>
            <w:tcMar/>
          </w:tcPr>
          <w:p w:rsidR="00065D4C" w:rsidP="00065D4C" w:rsidRDefault="00065D4C" w14:paraId="2AEAF47F" w14:textId="77777777"/>
        </w:tc>
        <w:tc>
          <w:tcPr>
            <w:tcW w:w="497" w:type="dxa"/>
            <w:shd w:val="clear" w:color="auto" w:fill="70ADA3"/>
            <w:tcMar/>
          </w:tcPr>
          <w:p w:rsidR="00065D4C" w:rsidP="00065D4C" w:rsidRDefault="00065D4C" w14:paraId="281B37BA" w14:textId="77777777"/>
        </w:tc>
        <w:tc>
          <w:tcPr>
            <w:tcW w:w="546" w:type="dxa"/>
            <w:shd w:val="clear" w:color="auto" w:fill="70ADA3"/>
            <w:tcMar/>
          </w:tcPr>
          <w:p w:rsidR="00065D4C" w:rsidP="00065D4C" w:rsidRDefault="00065D4C" w14:paraId="2E500C74" w14:textId="77777777"/>
        </w:tc>
        <w:tc>
          <w:tcPr>
            <w:tcW w:w="546" w:type="dxa"/>
            <w:shd w:val="clear" w:color="auto" w:fill="70ADA3"/>
            <w:tcMar/>
          </w:tcPr>
          <w:p w:rsidR="00065D4C" w:rsidP="00065D4C" w:rsidRDefault="00065D4C" w14:paraId="74CD1D1F" w14:textId="77777777"/>
        </w:tc>
        <w:tc>
          <w:tcPr>
            <w:tcW w:w="2148" w:type="dxa"/>
            <w:shd w:val="clear" w:color="auto" w:fill="70ADA3"/>
            <w:tcMar/>
          </w:tcPr>
          <w:p w:rsidR="00065D4C" w:rsidP="00065D4C" w:rsidRDefault="00065D4C" w14:paraId="1C5BEDD8" w14:textId="77777777"/>
        </w:tc>
        <w:tc>
          <w:tcPr>
            <w:tcW w:w="869" w:type="dxa"/>
            <w:shd w:val="clear" w:color="auto" w:fill="70ADA3"/>
            <w:tcMar/>
          </w:tcPr>
          <w:p w:rsidR="00065D4C" w:rsidP="00065D4C" w:rsidRDefault="00065D4C" w14:paraId="02915484" w14:textId="77777777"/>
        </w:tc>
        <w:tc>
          <w:tcPr>
            <w:tcW w:w="1257" w:type="dxa"/>
            <w:shd w:val="clear" w:color="auto" w:fill="70ADA3"/>
            <w:tcMar/>
          </w:tcPr>
          <w:p w:rsidR="00065D4C" w:rsidP="00065D4C" w:rsidRDefault="00065D4C" w14:paraId="03B94F49" w14:textId="77777777"/>
        </w:tc>
      </w:tr>
      <w:tr w:rsidR="00E908F2" w:rsidTr="2F391BD4" w14:paraId="3B6A0789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6D846F5D" w14:textId="77777777"/>
        </w:tc>
        <w:tc>
          <w:tcPr>
            <w:tcW w:w="1636" w:type="dxa"/>
            <w:tcMar/>
          </w:tcPr>
          <w:p w:rsidR="00065D4C" w:rsidP="00065D4C" w:rsidRDefault="00065D4C" w14:paraId="62F015AF" w14:textId="77777777"/>
        </w:tc>
        <w:tc>
          <w:tcPr>
            <w:tcW w:w="1038" w:type="dxa"/>
            <w:tcMar/>
          </w:tcPr>
          <w:p w:rsidR="00065D4C" w:rsidP="00065D4C" w:rsidRDefault="00065D4C" w14:paraId="1B15DD1D" w14:textId="77777777"/>
        </w:tc>
        <w:tc>
          <w:tcPr>
            <w:tcW w:w="1336" w:type="dxa"/>
            <w:tcMar/>
          </w:tcPr>
          <w:p w:rsidR="00065D4C" w:rsidP="00065D4C" w:rsidRDefault="00065D4C" w14:paraId="6E681184" w14:textId="77777777"/>
        </w:tc>
        <w:tc>
          <w:tcPr>
            <w:tcW w:w="545" w:type="dxa"/>
            <w:tcMar/>
          </w:tcPr>
          <w:p w:rsidR="00065D4C" w:rsidP="00065D4C" w:rsidRDefault="00065D4C" w14:paraId="230165FA" w14:textId="77777777"/>
        </w:tc>
        <w:tc>
          <w:tcPr>
            <w:tcW w:w="546" w:type="dxa"/>
            <w:tcMar/>
          </w:tcPr>
          <w:p w:rsidR="00065D4C" w:rsidP="00065D4C" w:rsidRDefault="00065D4C" w14:paraId="7CB33CA5" w14:textId="77777777"/>
        </w:tc>
        <w:tc>
          <w:tcPr>
            <w:tcW w:w="609" w:type="dxa"/>
            <w:tcMar/>
          </w:tcPr>
          <w:p w:rsidR="00065D4C" w:rsidP="00065D4C" w:rsidRDefault="00065D4C" w14:paraId="17414610" w14:textId="77777777"/>
        </w:tc>
        <w:tc>
          <w:tcPr>
            <w:tcW w:w="516" w:type="dxa"/>
            <w:tcMar/>
          </w:tcPr>
          <w:p w:rsidR="00065D4C" w:rsidP="00065D4C" w:rsidRDefault="00065D4C" w14:paraId="3B653F21" w14:textId="77777777">
            <w:r>
              <w:t>1</w:t>
            </w:r>
          </w:p>
        </w:tc>
        <w:tc>
          <w:tcPr>
            <w:tcW w:w="634" w:type="dxa"/>
            <w:tcMar/>
          </w:tcPr>
          <w:p w:rsidR="00065D4C" w:rsidP="00065D4C" w:rsidRDefault="00065D4C" w14:paraId="781DF2CB" w14:textId="77777777"/>
        </w:tc>
        <w:tc>
          <w:tcPr>
            <w:tcW w:w="497" w:type="dxa"/>
            <w:tcMar/>
          </w:tcPr>
          <w:p w:rsidR="00065D4C" w:rsidP="00065D4C" w:rsidRDefault="00065D4C" w14:paraId="16788234" w14:textId="77777777"/>
        </w:tc>
        <w:tc>
          <w:tcPr>
            <w:tcW w:w="546" w:type="dxa"/>
            <w:tcMar/>
          </w:tcPr>
          <w:p w:rsidR="00065D4C" w:rsidP="00065D4C" w:rsidRDefault="00065D4C" w14:paraId="57A6A0F0" w14:textId="77777777"/>
        </w:tc>
        <w:tc>
          <w:tcPr>
            <w:tcW w:w="546" w:type="dxa"/>
            <w:tcMar/>
          </w:tcPr>
          <w:p w:rsidR="00065D4C" w:rsidP="00065D4C" w:rsidRDefault="00065D4C" w14:paraId="7DF0CA62" w14:textId="77777777"/>
        </w:tc>
        <w:tc>
          <w:tcPr>
            <w:tcW w:w="2148" w:type="dxa"/>
            <w:tcMar/>
          </w:tcPr>
          <w:p w:rsidR="00065D4C" w:rsidP="00065D4C" w:rsidRDefault="00065D4C" w14:paraId="78D9721C" w14:textId="27A7E683">
            <w:r w:rsidR="4B00841A">
              <w:rPr/>
              <w:t xml:space="preserve">MHHS Consumption </w:t>
            </w:r>
            <w:r w:rsidR="4B00841A">
              <w:rPr/>
              <w:t>Component Class</w:t>
            </w:r>
          </w:p>
        </w:tc>
        <w:tc>
          <w:tcPr>
            <w:tcW w:w="869" w:type="dxa"/>
            <w:tcMar/>
          </w:tcPr>
          <w:p w:rsidR="00065D4C" w:rsidP="00065D4C" w:rsidRDefault="00065D4C" w14:paraId="44BA3426" w14:textId="77777777"/>
        </w:tc>
        <w:tc>
          <w:tcPr>
            <w:tcW w:w="1257" w:type="dxa"/>
            <w:tcMar/>
          </w:tcPr>
          <w:p w:rsidR="00065D4C" w:rsidP="00065D4C" w:rsidRDefault="00065D4C" w14:paraId="175D53C2" w14:textId="77777777"/>
        </w:tc>
      </w:tr>
      <w:tr w:rsidR="00E908F2" w:rsidTr="2F391BD4" w14:paraId="64B37411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7DB1D1D4" w14:textId="77777777"/>
        </w:tc>
        <w:tc>
          <w:tcPr>
            <w:tcW w:w="1636" w:type="dxa"/>
            <w:tcMar/>
          </w:tcPr>
          <w:p w:rsidR="00065D4C" w:rsidP="00065D4C" w:rsidRDefault="00065D4C" w14:paraId="0841E4F5" w14:textId="77777777"/>
        </w:tc>
        <w:tc>
          <w:tcPr>
            <w:tcW w:w="1038" w:type="dxa"/>
            <w:tcMar/>
          </w:tcPr>
          <w:p w:rsidR="00065D4C" w:rsidP="00065D4C" w:rsidRDefault="00065D4C" w14:paraId="711A9A35" w14:textId="77777777"/>
        </w:tc>
        <w:tc>
          <w:tcPr>
            <w:tcW w:w="1336" w:type="dxa"/>
            <w:tcMar/>
          </w:tcPr>
          <w:p w:rsidR="00065D4C" w:rsidP="00065D4C" w:rsidRDefault="00065D4C" w14:paraId="4EE333D4" w14:textId="77777777"/>
        </w:tc>
        <w:tc>
          <w:tcPr>
            <w:tcW w:w="545" w:type="dxa"/>
            <w:tcMar/>
          </w:tcPr>
          <w:p w:rsidR="00065D4C" w:rsidP="00065D4C" w:rsidRDefault="00065D4C" w14:paraId="0D6BC734" w14:textId="77777777"/>
        </w:tc>
        <w:tc>
          <w:tcPr>
            <w:tcW w:w="546" w:type="dxa"/>
            <w:tcMar/>
          </w:tcPr>
          <w:p w:rsidR="00065D4C" w:rsidP="00065D4C" w:rsidRDefault="00065D4C" w14:paraId="34A104AC" w14:textId="77777777"/>
        </w:tc>
        <w:tc>
          <w:tcPr>
            <w:tcW w:w="609" w:type="dxa"/>
            <w:tcMar/>
          </w:tcPr>
          <w:p w:rsidR="00065D4C" w:rsidP="00065D4C" w:rsidRDefault="00065D4C" w14:paraId="114B4F84" w14:textId="77777777"/>
        </w:tc>
        <w:tc>
          <w:tcPr>
            <w:tcW w:w="516" w:type="dxa"/>
            <w:tcMar/>
          </w:tcPr>
          <w:p w:rsidR="00065D4C" w:rsidP="00065D4C" w:rsidRDefault="00065D4C" w14:paraId="4C471D7B" w14:textId="77777777">
            <w:r>
              <w:t>1</w:t>
            </w:r>
          </w:p>
        </w:tc>
        <w:tc>
          <w:tcPr>
            <w:tcW w:w="634" w:type="dxa"/>
            <w:tcMar/>
          </w:tcPr>
          <w:p w:rsidR="00065D4C" w:rsidP="00065D4C" w:rsidRDefault="00065D4C" w14:paraId="1AABDC09" w14:textId="77777777"/>
        </w:tc>
        <w:tc>
          <w:tcPr>
            <w:tcW w:w="497" w:type="dxa"/>
            <w:tcMar/>
          </w:tcPr>
          <w:p w:rsidR="00065D4C" w:rsidP="00065D4C" w:rsidRDefault="00065D4C" w14:paraId="3F82752B" w14:textId="77777777"/>
        </w:tc>
        <w:tc>
          <w:tcPr>
            <w:tcW w:w="546" w:type="dxa"/>
            <w:tcMar/>
          </w:tcPr>
          <w:p w:rsidR="00065D4C" w:rsidP="00065D4C" w:rsidRDefault="00065D4C" w14:paraId="6CA203BD" w14:textId="77777777"/>
        </w:tc>
        <w:tc>
          <w:tcPr>
            <w:tcW w:w="546" w:type="dxa"/>
            <w:tcMar/>
          </w:tcPr>
          <w:p w:rsidR="00065D4C" w:rsidP="00065D4C" w:rsidRDefault="00065D4C" w14:paraId="1EEB5C65" w14:textId="77777777"/>
        </w:tc>
        <w:tc>
          <w:tcPr>
            <w:tcW w:w="2148" w:type="dxa"/>
            <w:tcMar/>
          </w:tcPr>
          <w:p w:rsidR="00065D4C" w:rsidP="00065D4C" w:rsidRDefault="665A55BE" w14:paraId="12FBB3B3" w14:textId="4AFA5C0D">
            <w:r>
              <w:t>GSP Group Correction Scaling Weight</w:t>
            </w:r>
          </w:p>
        </w:tc>
        <w:tc>
          <w:tcPr>
            <w:tcW w:w="869" w:type="dxa"/>
            <w:tcMar/>
          </w:tcPr>
          <w:p w:rsidR="00065D4C" w:rsidP="00065D4C" w:rsidRDefault="00065D4C" w14:paraId="27EFE50A" w14:textId="77777777"/>
        </w:tc>
        <w:tc>
          <w:tcPr>
            <w:tcW w:w="1257" w:type="dxa"/>
            <w:tcMar/>
          </w:tcPr>
          <w:p w:rsidR="00065D4C" w:rsidP="00065D4C" w:rsidRDefault="00065D4C" w14:paraId="44D1216F" w14:textId="77777777"/>
        </w:tc>
      </w:tr>
      <w:tr w:rsidR="00E908F2" w:rsidTr="2F391BD4" w14:paraId="37662272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3183D83D" w14:textId="77777777"/>
        </w:tc>
        <w:tc>
          <w:tcPr>
            <w:tcW w:w="1636" w:type="dxa"/>
            <w:tcMar/>
          </w:tcPr>
          <w:p w:rsidR="00065D4C" w:rsidP="00065D4C" w:rsidRDefault="00065D4C" w14:paraId="2A0B6358" w14:textId="77777777"/>
        </w:tc>
        <w:tc>
          <w:tcPr>
            <w:tcW w:w="1038" w:type="dxa"/>
            <w:tcMar/>
          </w:tcPr>
          <w:p w:rsidR="00065D4C" w:rsidP="00065D4C" w:rsidRDefault="00065D4C" w14:paraId="11EEEFE1" w14:textId="77777777"/>
        </w:tc>
        <w:tc>
          <w:tcPr>
            <w:tcW w:w="1336" w:type="dxa"/>
            <w:tcMar/>
          </w:tcPr>
          <w:p w:rsidR="00065D4C" w:rsidP="00065D4C" w:rsidRDefault="00065D4C" w14:paraId="1675341A" w14:textId="77777777"/>
        </w:tc>
        <w:tc>
          <w:tcPr>
            <w:tcW w:w="545" w:type="dxa"/>
            <w:tcMar/>
          </w:tcPr>
          <w:p w:rsidR="00065D4C" w:rsidP="00065D4C" w:rsidRDefault="00065D4C" w14:paraId="295C871D" w14:textId="77777777"/>
        </w:tc>
        <w:tc>
          <w:tcPr>
            <w:tcW w:w="546" w:type="dxa"/>
            <w:tcMar/>
          </w:tcPr>
          <w:p w:rsidR="00065D4C" w:rsidP="00065D4C" w:rsidRDefault="00065D4C" w14:paraId="5DB829D1" w14:textId="77777777"/>
        </w:tc>
        <w:tc>
          <w:tcPr>
            <w:tcW w:w="609" w:type="dxa"/>
            <w:tcMar/>
          </w:tcPr>
          <w:p w:rsidR="00065D4C" w:rsidP="00065D4C" w:rsidRDefault="00065D4C" w14:paraId="7D291F4C" w14:textId="77777777"/>
        </w:tc>
        <w:tc>
          <w:tcPr>
            <w:tcW w:w="516" w:type="dxa"/>
            <w:tcMar/>
          </w:tcPr>
          <w:p w:rsidR="00065D4C" w:rsidDel="0CE7DF3E" w:rsidP="00065D4C" w:rsidRDefault="00065D4C" w14:paraId="2DA2A7CA" w14:textId="1E9FA0B8">
            <w:r>
              <w:t>1</w:t>
            </w:r>
          </w:p>
        </w:tc>
        <w:tc>
          <w:tcPr>
            <w:tcW w:w="634" w:type="dxa"/>
            <w:tcMar/>
          </w:tcPr>
          <w:p w:rsidR="00065D4C" w:rsidP="00065D4C" w:rsidRDefault="00065D4C" w14:paraId="540BA98D" w14:textId="77777777"/>
        </w:tc>
        <w:tc>
          <w:tcPr>
            <w:tcW w:w="497" w:type="dxa"/>
            <w:tcMar/>
          </w:tcPr>
          <w:p w:rsidR="00065D4C" w:rsidP="00065D4C" w:rsidRDefault="00065D4C" w14:paraId="5E7476C3" w14:textId="77777777"/>
        </w:tc>
        <w:tc>
          <w:tcPr>
            <w:tcW w:w="546" w:type="dxa"/>
            <w:tcMar/>
          </w:tcPr>
          <w:p w:rsidR="00065D4C" w:rsidP="00065D4C" w:rsidRDefault="00065D4C" w14:paraId="34FD104D" w14:textId="77777777"/>
        </w:tc>
        <w:tc>
          <w:tcPr>
            <w:tcW w:w="546" w:type="dxa"/>
            <w:tcMar/>
          </w:tcPr>
          <w:p w:rsidR="00065D4C" w:rsidP="00065D4C" w:rsidRDefault="00065D4C" w14:paraId="6B671E4E" w14:textId="77777777"/>
        </w:tc>
        <w:tc>
          <w:tcPr>
            <w:tcW w:w="2148" w:type="dxa"/>
            <w:tcMar/>
          </w:tcPr>
          <w:p w:rsidR="00065D4C" w:rsidDel="0CE7DF3E" w:rsidP="00065D4C" w:rsidRDefault="00065D4C" w14:paraId="6E028959" w14:textId="16F681BC">
            <w:r>
              <w:t>Valid Settlement Period Quality Indicator Set</w:t>
            </w:r>
          </w:p>
        </w:tc>
        <w:tc>
          <w:tcPr>
            <w:tcW w:w="869" w:type="dxa"/>
            <w:tcMar/>
          </w:tcPr>
          <w:p w:rsidR="00065D4C" w:rsidP="00065D4C" w:rsidRDefault="00065D4C" w14:paraId="725C14A3" w14:textId="77777777"/>
        </w:tc>
        <w:tc>
          <w:tcPr>
            <w:tcW w:w="1257" w:type="dxa"/>
            <w:tcMar/>
          </w:tcPr>
          <w:p w:rsidR="00065D4C" w:rsidP="00065D4C" w:rsidRDefault="00065D4C" w14:paraId="5190B46A" w14:textId="77777777"/>
        </w:tc>
      </w:tr>
      <w:tr w:rsidR="00E908F2" w:rsidTr="2F391BD4" w14:paraId="18917A05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0FCC2334" w14:textId="77777777"/>
        </w:tc>
        <w:tc>
          <w:tcPr>
            <w:tcW w:w="1636" w:type="dxa"/>
            <w:tcMar/>
          </w:tcPr>
          <w:p w:rsidR="00065D4C" w:rsidP="00065D4C" w:rsidRDefault="00065D4C" w14:paraId="256F354B" w14:textId="77777777"/>
        </w:tc>
        <w:tc>
          <w:tcPr>
            <w:tcW w:w="1038" w:type="dxa"/>
            <w:tcMar/>
          </w:tcPr>
          <w:p w:rsidR="00065D4C" w:rsidP="00065D4C" w:rsidRDefault="00065D4C" w14:paraId="365C5474" w14:textId="77777777"/>
        </w:tc>
        <w:tc>
          <w:tcPr>
            <w:tcW w:w="1336" w:type="dxa"/>
            <w:tcMar/>
          </w:tcPr>
          <w:p w:rsidR="00065D4C" w:rsidP="00065D4C" w:rsidRDefault="00065D4C" w14:paraId="0F20ABF1" w14:textId="77777777"/>
        </w:tc>
        <w:tc>
          <w:tcPr>
            <w:tcW w:w="545" w:type="dxa"/>
            <w:tcMar/>
          </w:tcPr>
          <w:p w:rsidR="00065D4C" w:rsidP="00065D4C" w:rsidRDefault="00065D4C" w14:paraId="7370E469" w14:textId="77777777"/>
        </w:tc>
        <w:tc>
          <w:tcPr>
            <w:tcW w:w="546" w:type="dxa"/>
            <w:tcMar/>
          </w:tcPr>
          <w:p w:rsidR="00065D4C" w:rsidP="00065D4C" w:rsidRDefault="00065D4C" w14:paraId="4CF78243" w14:textId="77777777"/>
        </w:tc>
        <w:tc>
          <w:tcPr>
            <w:tcW w:w="609" w:type="dxa"/>
            <w:tcMar/>
          </w:tcPr>
          <w:p w:rsidR="00065D4C" w:rsidP="00065D4C" w:rsidRDefault="00065D4C" w14:paraId="4E4D1064" w14:textId="77777777"/>
        </w:tc>
        <w:tc>
          <w:tcPr>
            <w:tcW w:w="516" w:type="dxa"/>
            <w:tcMar/>
          </w:tcPr>
          <w:p w:rsidR="00065D4C" w:rsidP="00065D4C" w:rsidRDefault="00065D4C" w14:paraId="7D7AB42D" w14:textId="364983D3">
            <w:r>
              <w:t>1</w:t>
            </w:r>
          </w:p>
        </w:tc>
        <w:tc>
          <w:tcPr>
            <w:tcW w:w="634" w:type="dxa"/>
            <w:tcMar/>
          </w:tcPr>
          <w:p w:rsidR="00065D4C" w:rsidP="00065D4C" w:rsidRDefault="00065D4C" w14:paraId="675F191B" w14:textId="77777777"/>
        </w:tc>
        <w:tc>
          <w:tcPr>
            <w:tcW w:w="497" w:type="dxa"/>
            <w:tcMar/>
          </w:tcPr>
          <w:p w:rsidR="00065D4C" w:rsidP="00065D4C" w:rsidRDefault="00065D4C" w14:paraId="46531D44" w14:textId="77777777"/>
        </w:tc>
        <w:tc>
          <w:tcPr>
            <w:tcW w:w="546" w:type="dxa"/>
            <w:tcMar/>
          </w:tcPr>
          <w:p w:rsidR="00065D4C" w:rsidP="00065D4C" w:rsidRDefault="00065D4C" w14:paraId="7D968839" w14:textId="77777777"/>
        </w:tc>
        <w:tc>
          <w:tcPr>
            <w:tcW w:w="546" w:type="dxa"/>
            <w:tcMar/>
          </w:tcPr>
          <w:p w:rsidR="00065D4C" w:rsidP="00065D4C" w:rsidRDefault="00065D4C" w14:paraId="12F500B3" w14:textId="77777777"/>
        </w:tc>
        <w:tc>
          <w:tcPr>
            <w:tcW w:w="2148" w:type="dxa"/>
            <w:tcMar/>
          </w:tcPr>
          <w:p w:rsidR="00065D4C" w:rsidP="00065D4C" w:rsidRDefault="00065D4C" w14:paraId="5C288E98" w14:textId="2709021C">
            <w:r>
              <w:t>Market Segment indicator</w:t>
            </w:r>
          </w:p>
        </w:tc>
        <w:tc>
          <w:tcPr>
            <w:tcW w:w="869" w:type="dxa"/>
            <w:tcMar/>
          </w:tcPr>
          <w:p w:rsidR="00065D4C" w:rsidP="00065D4C" w:rsidRDefault="00065D4C" w14:paraId="1AF34692" w14:textId="77777777"/>
        </w:tc>
        <w:tc>
          <w:tcPr>
            <w:tcW w:w="1257" w:type="dxa"/>
            <w:tcMar/>
          </w:tcPr>
          <w:p w:rsidR="00065D4C" w:rsidP="00065D4C" w:rsidRDefault="00065D4C" w14:paraId="01E7115B" w14:textId="77777777"/>
        </w:tc>
      </w:tr>
      <w:tr w:rsidR="00E908F2" w:rsidTr="2F391BD4" w14:paraId="2D289C63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49635555" w14:textId="77777777"/>
        </w:tc>
        <w:tc>
          <w:tcPr>
            <w:tcW w:w="1636" w:type="dxa"/>
            <w:tcMar/>
          </w:tcPr>
          <w:p w:rsidR="00065D4C" w:rsidP="00065D4C" w:rsidRDefault="00065D4C" w14:paraId="17A53FC6" w14:textId="77777777"/>
        </w:tc>
        <w:tc>
          <w:tcPr>
            <w:tcW w:w="1038" w:type="dxa"/>
            <w:tcMar/>
          </w:tcPr>
          <w:p w:rsidR="00065D4C" w:rsidP="00065D4C" w:rsidRDefault="00065D4C" w14:paraId="1CDEAE01" w14:textId="77777777"/>
        </w:tc>
        <w:tc>
          <w:tcPr>
            <w:tcW w:w="1336" w:type="dxa"/>
            <w:tcMar/>
          </w:tcPr>
          <w:p w:rsidR="00065D4C" w:rsidP="00065D4C" w:rsidRDefault="00065D4C" w14:paraId="50F07069" w14:textId="77777777"/>
        </w:tc>
        <w:tc>
          <w:tcPr>
            <w:tcW w:w="545" w:type="dxa"/>
            <w:tcMar/>
          </w:tcPr>
          <w:p w:rsidR="00065D4C" w:rsidP="00065D4C" w:rsidRDefault="00065D4C" w14:paraId="2FF85D32" w14:textId="77777777"/>
        </w:tc>
        <w:tc>
          <w:tcPr>
            <w:tcW w:w="546" w:type="dxa"/>
            <w:tcMar/>
          </w:tcPr>
          <w:p w:rsidR="00065D4C" w:rsidP="00065D4C" w:rsidRDefault="00065D4C" w14:paraId="1E954643" w14:textId="77777777"/>
        </w:tc>
        <w:tc>
          <w:tcPr>
            <w:tcW w:w="609" w:type="dxa"/>
            <w:tcMar/>
          </w:tcPr>
          <w:p w:rsidR="00065D4C" w:rsidP="00065D4C" w:rsidRDefault="00065D4C" w14:paraId="627AA0AC" w14:textId="77777777"/>
        </w:tc>
        <w:tc>
          <w:tcPr>
            <w:tcW w:w="516" w:type="dxa"/>
            <w:tcMar/>
          </w:tcPr>
          <w:p w:rsidR="00065D4C" w:rsidP="00065D4C" w:rsidRDefault="00065D4C" w14:paraId="48A99A3C" w14:textId="77777777">
            <w:r>
              <w:t>1</w:t>
            </w:r>
          </w:p>
        </w:tc>
        <w:tc>
          <w:tcPr>
            <w:tcW w:w="634" w:type="dxa"/>
            <w:tcMar/>
          </w:tcPr>
          <w:p w:rsidR="00065D4C" w:rsidP="00065D4C" w:rsidRDefault="00065D4C" w14:paraId="5A7AF15D" w14:textId="77777777"/>
        </w:tc>
        <w:tc>
          <w:tcPr>
            <w:tcW w:w="497" w:type="dxa"/>
            <w:tcMar/>
          </w:tcPr>
          <w:p w:rsidR="00065D4C" w:rsidP="00065D4C" w:rsidRDefault="00065D4C" w14:paraId="06686FEF" w14:textId="77777777"/>
        </w:tc>
        <w:tc>
          <w:tcPr>
            <w:tcW w:w="546" w:type="dxa"/>
            <w:tcMar/>
          </w:tcPr>
          <w:p w:rsidR="00065D4C" w:rsidP="00065D4C" w:rsidRDefault="00065D4C" w14:paraId="401A7268" w14:textId="77777777"/>
        </w:tc>
        <w:tc>
          <w:tcPr>
            <w:tcW w:w="546" w:type="dxa"/>
            <w:tcMar/>
          </w:tcPr>
          <w:p w:rsidR="00065D4C" w:rsidP="00065D4C" w:rsidRDefault="00065D4C" w14:paraId="752F30A4" w14:textId="77777777"/>
        </w:tc>
        <w:tc>
          <w:tcPr>
            <w:tcW w:w="2148" w:type="dxa"/>
            <w:tcMar/>
          </w:tcPr>
          <w:p w:rsidR="00065D4C" w:rsidP="00065D4C" w:rsidRDefault="00065D4C" w14:paraId="7FACAE6D" w14:textId="77777777">
            <w:r>
              <w:t>Consumption Component Indicator</w:t>
            </w:r>
          </w:p>
        </w:tc>
        <w:tc>
          <w:tcPr>
            <w:tcW w:w="869" w:type="dxa"/>
            <w:tcMar/>
          </w:tcPr>
          <w:p w:rsidR="00065D4C" w:rsidP="00065D4C" w:rsidRDefault="00065D4C" w14:paraId="3048BA75" w14:textId="77777777"/>
        </w:tc>
        <w:tc>
          <w:tcPr>
            <w:tcW w:w="1257" w:type="dxa"/>
            <w:tcMar/>
          </w:tcPr>
          <w:p w:rsidR="00065D4C" w:rsidP="00065D4C" w:rsidRDefault="00065D4C" w14:paraId="3793568E" w14:textId="77777777"/>
        </w:tc>
      </w:tr>
      <w:tr w:rsidR="00E908F2" w:rsidTr="2F391BD4" w14:paraId="605A47C0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116B6EAA" w14:textId="77777777"/>
        </w:tc>
        <w:tc>
          <w:tcPr>
            <w:tcW w:w="1636" w:type="dxa"/>
            <w:tcMar/>
          </w:tcPr>
          <w:p w:rsidR="00065D4C" w:rsidP="00065D4C" w:rsidRDefault="00065D4C" w14:paraId="61812DA6" w14:textId="77777777"/>
        </w:tc>
        <w:tc>
          <w:tcPr>
            <w:tcW w:w="1038" w:type="dxa"/>
            <w:tcMar/>
          </w:tcPr>
          <w:p w:rsidR="00065D4C" w:rsidP="00065D4C" w:rsidRDefault="00065D4C" w14:paraId="33C1147E" w14:textId="77777777"/>
        </w:tc>
        <w:tc>
          <w:tcPr>
            <w:tcW w:w="1336" w:type="dxa"/>
            <w:tcMar/>
          </w:tcPr>
          <w:p w:rsidR="00065D4C" w:rsidP="00065D4C" w:rsidRDefault="00065D4C" w14:paraId="113C01CA" w14:textId="77777777"/>
        </w:tc>
        <w:tc>
          <w:tcPr>
            <w:tcW w:w="545" w:type="dxa"/>
            <w:tcMar/>
          </w:tcPr>
          <w:p w:rsidR="00065D4C" w:rsidP="00065D4C" w:rsidRDefault="00065D4C" w14:paraId="461D57F5" w14:textId="77777777"/>
        </w:tc>
        <w:tc>
          <w:tcPr>
            <w:tcW w:w="546" w:type="dxa"/>
            <w:tcMar/>
          </w:tcPr>
          <w:p w:rsidR="00065D4C" w:rsidP="00065D4C" w:rsidRDefault="00065D4C" w14:paraId="6EC426F8" w14:textId="77777777"/>
        </w:tc>
        <w:tc>
          <w:tcPr>
            <w:tcW w:w="609" w:type="dxa"/>
            <w:tcMar/>
          </w:tcPr>
          <w:p w:rsidR="00065D4C" w:rsidP="00065D4C" w:rsidRDefault="00065D4C" w14:paraId="7617F78B" w14:textId="77777777"/>
        </w:tc>
        <w:tc>
          <w:tcPr>
            <w:tcW w:w="516" w:type="dxa"/>
            <w:tcMar/>
          </w:tcPr>
          <w:p w:rsidR="00065D4C" w:rsidP="00065D4C" w:rsidRDefault="00065D4C" w14:paraId="10808EA7" w14:textId="334A17CA">
            <w:r>
              <w:t>1</w:t>
            </w:r>
          </w:p>
        </w:tc>
        <w:tc>
          <w:tcPr>
            <w:tcW w:w="634" w:type="dxa"/>
            <w:tcMar/>
          </w:tcPr>
          <w:p w:rsidR="00065D4C" w:rsidP="00065D4C" w:rsidRDefault="00065D4C" w14:paraId="2EED5996" w14:textId="77777777"/>
        </w:tc>
        <w:tc>
          <w:tcPr>
            <w:tcW w:w="497" w:type="dxa"/>
            <w:tcMar/>
          </w:tcPr>
          <w:p w:rsidR="00065D4C" w:rsidP="00065D4C" w:rsidRDefault="00065D4C" w14:paraId="62929CD1" w14:textId="77777777"/>
        </w:tc>
        <w:tc>
          <w:tcPr>
            <w:tcW w:w="546" w:type="dxa"/>
            <w:tcMar/>
          </w:tcPr>
          <w:p w:rsidR="00065D4C" w:rsidP="00065D4C" w:rsidRDefault="00065D4C" w14:paraId="2D96E926" w14:textId="77777777"/>
        </w:tc>
        <w:tc>
          <w:tcPr>
            <w:tcW w:w="546" w:type="dxa"/>
            <w:tcMar/>
          </w:tcPr>
          <w:p w:rsidR="00065D4C" w:rsidP="00065D4C" w:rsidRDefault="00065D4C" w14:paraId="117B2DE0" w14:textId="77777777"/>
        </w:tc>
        <w:tc>
          <w:tcPr>
            <w:tcW w:w="2148" w:type="dxa"/>
            <w:tcMar/>
          </w:tcPr>
          <w:p w:rsidR="00065D4C" w:rsidP="00065D4C" w:rsidRDefault="00065D4C" w14:paraId="3D9BA066" w14:textId="7F0B1883">
            <w:r>
              <w:t>Connection Type Indicator</w:t>
            </w:r>
          </w:p>
        </w:tc>
        <w:tc>
          <w:tcPr>
            <w:tcW w:w="869" w:type="dxa"/>
            <w:tcMar/>
          </w:tcPr>
          <w:p w:rsidR="00065D4C" w:rsidP="00065D4C" w:rsidRDefault="00065D4C" w14:paraId="16654179" w14:textId="77777777"/>
        </w:tc>
        <w:tc>
          <w:tcPr>
            <w:tcW w:w="1257" w:type="dxa"/>
            <w:tcMar/>
          </w:tcPr>
          <w:p w:rsidR="00065D4C" w:rsidP="00065D4C" w:rsidRDefault="00065D4C" w14:paraId="458D7F52" w14:textId="77777777"/>
        </w:tc>
      </w:tr>
      <w:tr w:rsidR="00E908F2" w:rsidTr="2F391BD4" w14:paraId="6C589A62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081CEB47" w14:textId="77777777"/>
        </w:tc>
        <w:tc>
          <w:tcPr>
            <w:tcW w:w="1636" w:type="dxa"/>
            <w:tcMar/>
          </w:tcPr>
          <w:p w:rsidR="00065D4C" w:rsidP="00065D4C" w:rsidRDefault="00065D4C" w14:paraId="54D4AFED" w14:textId="77777777"/>
        </w:tc>
        <w:tc>
          <w:tcPr>
            <w:tcW w:w="1038" w:type="dxa"/>
            <w:tcMar/>
          </w:tcPr>
          <w:p w:rsidR="00065D4C" w:rsidP="00065D4C" w:rsidRDefault="00065D4C" w14:paraId="0FBA7733" w14:textId="77777777"/>
        </w:tc>
        <w:tc>
          <w:tcPr>
            <w:tcW w:w="1336" w:type="dxa"/>
            <w:tcMar/>
          </w:tcPr>
          <w:p w:rsidR="00065D4C" w:rsidP="00065D4C" w:rsidRDefault="00065D4C" w14:paraId="506B019F" w14:textId="77777777"/>
        </w:tc>
        <w:tc>
          <w:tcPr>
            <w:tcW w:w="545" w:type="dxa"/>
            <w:tcMar/>
          </w:tcPr>
          <w:p w:rsidR="00065D4C" w:rsidP="00065D4C" w:rsidRDefault="00065D4C" w14:paraId="4F7836D1" w14:textId="77777777"/>
        </w:tc>
        <w:tc>
          <w:tcPr>
            <w:tcW w:w="546" w:type="dxa"/>
            <w:tcMar/>
          </w:tcPr>
          <w:p w:rsidR="00065D4C" w:rsidP="00065D4C" w:rsidRDefault="00065D4C" w14:paraId="478D7399" w14:textId="77777777"/>
        </w:tc>
        <w:tc>
          <w:tcPr>
            <w:tcW w:w="609" w:type="dxa"/>
            <w:tcMar/>
          </w:tcPr>
          <w:p w:rsidR="00065D4C" w:rsidP="00065D4C" w:rsidRDefault="00065D4C" w14:paraId="1AB2B8F9" w14:textId="77777777"/>
        </w:tc>
        <w:tc>
          <w:tcPr>
            <w:tcW w:w="516" w:type="dxa"/>
            <w:tcMar/>
          </w:tcPr>
          <w:p w:rsidR="00065D4C" w:rsidP="00065D4C" w:rsidRDefault="00065D4C" w14:paraId="2695D368" w14:textId="77777777">
            <w:r>
              <w:t>1</w:t>
            </w:r>
          </w:p>
        </w:tc>
        <w:tc>
          <w:tcPr>
            <w:tcW w:w="634" w:type="dxa"/>
            <w:tcMar/>
          </w:tcPr>
          <w:p w:rsidR="00065D4C" w:rsidP="00065D4C" w:rsidRDefault="00065D4C" w14:paraId="3FBF0C5E" w14:textId="77777777"/>
        </w:tc>
        <w:tc>
          <w:tcPr>
            <w:tcW w:w="497" w:type="dxa"/>
            <w:tcMar/>
          </w:tcPr>
          <w:p w:rsidR="00065D4C" w:rsidP="00065D4C" w:rsidRDefault="00065D4C" w14:paraId="7896E9D9" w14:textId="77777777"/>
        </w:tc>
        <w:tc>
          <w:tcPr>
            <w:tcW w:w="546" w:type="dxa"/>
            <w:tcMar/>
          </w:tcPr>
          <w:p w:rsidR="00065D4C" w:rsidP="00065D4C" w:rsidRDefault="00065D4C" w14:paraId="1B319C6E" w14:textId="77777777"/>
        </w:tc>
        <w:tc>
          <w:tcPr>
            <w:tcW w:w="546" w:type="dxa"/>
            <w:tcMar/>
          </w:tcPr>
          <w:p w:rsidR="00065D4C" w:rsidP="00065D4C" w:rsidRDefault="00065D4C" w14:paraId="1DCF0334" w14:textId="77777777"/>
        </w:tc>
        <w:tc>
          <w:tcPr>
            <w:tcW w:w="2148" w:type="dxa"/>
            <w:tcMar/>
          </w:tcPr>
          <w:p w:rsidR="00065D4C" w:rsidP="00065D4C" w:rsidRDefault="00065D4C" w14:paraId="278AF59F" w14:textId="77777777">
            <w:r>
              <w:t>Measurement Quantity Id</w:t>
            </w:r>
          </w:p>
        </w:tc>
        <w:tc>
          <w:tcPr>
            <w:tcW w:w="869" w:type="dxa"/>
            <w:tcMar/>
          </w:tcPr>
          <w:p w:rsidR="00065D4C" w:rsidP="00065D4C" w:rsidRDefault="00065D4C" w14:paraId="2E780729" w14:textId="77777777"/>
        </w:tc>
        <w:tc>
          <w:tcPr>
            <w:tcW w:w="1257" w:type="dxa"/>
            <w:tcMar/>
          </w:tcPr>
          <w:p w:rsidR="00065D4C" w:rsidP="00065D4C" w:rsidRDefault="00065D4C" w14:paraId="7118DC78" w14:textId="77777777"/>
        </w:tc>
      </w:tr>
      <w:tr w:rsidR="00E97B25" w:rsidTr="2F391BD4" w14:paraId="4C5C8644" w14:textId="77777777">
        <w:trPr>
          <w:trHeight w:val="300"/>
        </w:trPr>
        <w:tc>
          <w:tcPr>
            <w:tcW w:w="1977" w:type="dxa"/>
            <w:shd w:val="clear" w:color="auto" w:fill="70ADA3"/>
            <w:tcMar/>
          </w:tcPr>
          <w:p w:rsidR="00065D4C" w:rsidP="00065D4C" w:rsidRDefault="00065D4C" w14:paraId="39EEDEBC" w14:textId="77777777">
            <w:r>
              <w:t>SE1</w:t>
            </w:r>
          </w:p>
        </w:tc>
        <w:tc>
          <w:tcPr>
            <w:tcW w:w="1636" w:type="dxa"/>
            <w:shd w:val="clear" w:color="auto" w:fill="70ADA3"/>
            <w:tcMar/>
          </w:tcPr>
          <w:p w:rsidR="00065D4C" w:rsidP="00065D4C" w:rsidRDefault="00065D4C" w14:paraId="792EB493" w14:textId="35C0F15C">
            <w:r>
              <w:t xml:space="preserve">Settlement Period Energy </w:t>
            </w:r>
          </w:p>
        </w:tc>
        <w:tc>
          <w:tcPr>
            <w:tcW w:w="1038" w:type="dxa"/>
            <w:shd w:val="clear" w:color="auto" w:fill="70ADA3"/>
            <w:tcMar/>
          </w:tcPr>
          <w:p w:rsidR="00065D4C" w:rsidP="00065D4C" w:rsidRDefault="00065D4C" w14:paraId="34D33F62" w14:textId="77777777">
            <w:r>
              <w:t>0-*</w:t>
            </w:r>
          </w:p>
        </w:tc>
        <w:tc>
          <w:tcPr>
            <w:tcW w:w="1336" w:type="dxa"/>
            <w:shd w:val="clear" w:color="auto" w:fill="70ADA3"/>
            <w:tcMar/>
          </w:tcPr>
          <w:p w:rsidR="00065D4C" w:rsidP="00065D4C" w:rsidRDefault="00065D4C" w14:paraId="7876FC12" w14:textId="77777777"/>
        </w:tc>
        <w:tc>
          <w:tcPr>
            <w:tcW w:w="545" w:type="dxa"/>
            <w:shd w:val="clear" w:color="auto" w:fill="70ADA3"/>
            <w:tcMar/>
          </w:tcPr>
          <w:p w:rsidR="00065D4C" w:rsidP="00065D4C" w:rsidRDefault="00065D4C" w14:paraId="35703EDE" w14:textId="77777777"/>
        </w:tc>
        <w:tc>
          <w:tcPr>
            <w:tcW w:w="546" w:type="dxa"/>
            <w:shd w:val="clear" w:color="auto" w:fill="70ADA3"/>
            <w:tcMar/>
          </w:tcPr>
          <w:p w:rsidR="00065D4C" w:rsidP="00065D4C" w:rsidRDefault="00065D4C" w14:paraId="5E86F948" w14:textId="77777777"/>
        </w:tc>
        <w:tc>
          <w:tcPr>
            <w:tcW w:w="609" w:type="dxa"/>
            <w:shd w:val="clear" w:color="auto" w:fill="70ADA3"/>
            <w:tcMar/>
          </w:tcPr>
          <w:p w:rsidR="00065D4C" w:rsidP="00065D4C" w:rsidRDefault="00065D4C" w14:paraId="1946BE5E" w14:textId="77777777"/>
        </w:tc>
        <w:tc>
          <w:tcPr>
            <w:tcW w:w="516" w:type="dxa"/>
            <w:shd w:val="clear" w:color="auto" w:fill="70ADA3"/>
            <w:tcMar/>
          </w:tcPr>
          <w:p w:rsidR="00065D4C" w:rsidP="00065D4C" w:rsidRDefault="00065D4C" w14:paraId="76CEDDF3" w14:textId="77777777">
            <w:r>
              <w:t>G</w:t>
            </w:r>
          </w:p>
        </w:tc>
        <w:tc>
          <w:tcPr>
            <w:tcW w:w="634" w:type="dxa"/>
            <w:shd w:val="clear" w:color="auto" w:fill="70ADA3"/>
            <w:tcMar/>
          </w:tcPr>
          <w:p w:rsidR="00065D4C" w:rsidP="00065D4C" w:rsidRDefault="00065D4C" w14:paraId="51C34A15" w14:textId="77777777"/>
        </w:tc>
        <w:tc>
          <w:tcPr>
            <w:tcW w:w="497" w:type="dxa"/>
            <w:shd w:val="clear" w:color="auto" w:fill="70ADA3"/>
            <w:tcMar/>
          </w:tcPr>
          <w:p w:rsidR="00065D4C" w:rsidP="00065D4C" w:rsidRDefault="00065D4C" w14:paraId="7E051CA8" w14:textId="77777777"/>
        </w:tc>
        <w:tc>
          <w:tcPr>
            <w:tcW w:w="546" w:type="dxa"/>
            <w:shd w:val="clear" w:color="auto" w:fill="70ADA3"/>
            <w:tcMar/>
          </w:tcPr>
          <w:p w:rsidR="00065D4C" w:rsidP="00065D4C" w:rsidRDefault="00065D4C" w14:paraId="126953D2" w14:textId="77777777"/>
        </w:tc>
        <w:tc>
          <w:tcPr>
            <w:tcW w:w="546" w:type="dxa"/>
            <w:shd w:val="clear" w:color="auto" w:fill="70ADA3"/>
            <w:tcMar/>
          </w:tcPr>
          <w:p w:rsidR="00065D4C" w:rsidP="00065D4C" w:rsidRDefault="00065D4C" w14:paraId="1E5BF58C" w14:textId="77777777"/>
        </w:tc>
        <w:tc>
          <w:tcPr>
            <w:tcW w:w="2148" w:type="dxa"/>
            <w:shd w:val="clear" w:color="auto" w:fill="70ADA3"/>
            <w:tcMar/>
          </w:tcPr>
          <w:p w:rsidR="00065D4C" w:rsidP="00065D4C" w:rsidRDefault="00065D4C" w14:paraId="053A08E0" w14:textId="77777777"/>
        </w:tc>
        <w:tc>
          <w:tcPr>
            <w:tcW w:w="869" w:type="dxa"/>
            <w:shd w:val="clear" w:color="auto" w:fill="70ADA3"/>
            <w:tcMar/>
          </w:tcPr>
          <w:p w:rsidR="00065D4C" w:rsidP="00065D4C" w:rsidRDefault="00065D4C" w14:paraId="1674D195" w14:textId="77777777"/>
        </w:tc>
        <w:tc>
          <w:tcPr>
            <w:tcW w:w="1257" w:type="dxa"/>
            <w:shd w:val="clear" w:color="auto" w:fill="70ADA3"/>
            <w:tcMar/>
          </w:tcPr>
          <w:p w:rsidR="00065D4C" w:rsidP="00065D4C" w:rsidRDefault="00065D4C" w14:paraId="3C72A837" w14:textId="77777777"/>
        </w:tc>
      </w:tr>
      <w:tr w:rsidR="00E908F2" w:rsidTr="2F391BD4" w14:paraId="570409ED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7A9A139D" w14:textId="77777777"/>
        </w:tc>
        <w:tc>
          <w:tcPr>
            <w:tcW w:w="1636" w:type="dxa"/>
            <w:tcMar/>
          </w:tcPr>
          <w:p w:rsidR="00065D4C" w:rsidP="00065D4C" w:rsidRDefault="00065D4C" w14:paraId="56A0069A" w14:textId="77777777"/>
        </w:tc>
        <w:tc>
          <w:tcPr>
            <w:tcW w:w="1038" w:type="dxa"/>
            <w:tcMar/>
          </w:tcPr>
          <w:p w:rsidR="00065D4C" w:rsidP="00065D4C" w:rsidRDefault="00065D4C" w14:paraId="7DF6F7AA" w14:textId="77777777"/>
        </w:tc>
        <w:tc>
          <w:tcPr>
            <w:tcW w:w="1336" w:type="dxa"/>
            <w:tcMar/>
          </w:tcPr>
          <w:p w:rsidR="00065D4C" w:rsidP="00065D4C" w:rsidRDefault="00065D4C" w14:paraId="320646EB" w14:textId="77777777"/>
        </w:tc>
        <w:tc>
          <w:tcPr>
            <w:tcW w:w="545" w:type="dxa"/>
            <w:tcMar/>
          </w:tcPr>
          <w:p w:rsidR="00065D4C" w:rsidP="00065D4C" w:rsidRDefault="00065D4C" w14:paraId="31ED7778" w14:textId="77777777"/>
        </w:tc>
        <w:tc>
          <w:tcPr>
            <w:tcW w:w="546" w:type="dxa"/>
            <w:tcMar/>
          </w:tcPr>
          <w:p w:rsidR="00065D4C" w:rsidP="00065D4C" w:rsidRDefault="00065D4C" w14:paraId="532070F0" w14:textId="77777777"/>
        </w:tc>
        <w:tc>
          <w:tcPr>
            <w:tcW w:w="609" w:type="dxa"/>
            <w:tcMar/>
          </w:tcPr>
          <w:p w:rsidR="00065D4C" w:rsidP="00065D4C" w:rsidRDefault="00065D4C" w14:paraId="1A9B60E1" w14:textId="77777777"/>
        </w:tc>
        <w:tc>
          <w:tcPr>
            <w:tcW w:w="516" w:type="dxa"/>
            <w:tcMar/>
          </w:tcPr>
          <w:p w:rsidR="00065D4C" w:rsidP="00065D4C" w:rsidRDefault="00065D4C" w14:paraId="3E190F5E" w14:textId="77777777"/>
        </w:tc>
        <w:tc>
          <w:tcPr>
            <w:tcW w:w="634" w:type="dxa"/>
            <w:tcMar/>
          </w:tcPr>
          <w:p w:rsidR="00065D4C" w:rsidP="00065D4C" w:rsidRDefault="00065D4C" w14:paraId="1DF24874" w14:textId="77777777">
            <w:r>
              <w:t>1</w:t>
            </w:r>
          </w:p>
        </w:tc>
        <w:tc>
          <w:tcPr>
            <w:tcW w:w="497" w:type="dxa"/>
            <w:tcMar/>
          </w:tcPr>
          <w:p w:rsidR="00065D4C" w:rsidP="00065D4C" w:rsidRDefault="00065D4C" w14:paraId="0FB76C7C" w14:textId="77777777"/>
        </w:tc>
        <w:tc>
          <w:tcPr>
            <w:tcW w:w="546" w:type="dxa"/>
            <w:tcMar/>
          </w:tcPr>
          <w:p w:rsidR="00065D4C" w:rsidP="00065D4C" w:rsidRDefault="00065D4C" w14:paraId="00EE7A80" w14:textId="77777777"/>
        </w:tc>
        <w:tc>
          <w:tcPr>
            <w:tcW w:w="546" w:type="dxa"/>
            <w:tcMar/>
          </w:tcPr>
          <w:p w:rsidR="00065D4C" w:rsidP="00065D4C" w:rsidRDefault="00065D4C" w14:paraId="1E8E47C2" w14:textId="77777777"/>
        </w:tc>
        <w:tc>
          <w:tcPr>
            <w:tcW w:w="2148" w:type="dxa"/>
            <w:tcMar/>
          </w:tcPr>
          <w:p w:rsidR="00065D4C" w:rsidP="00065D4C" w:rsidRDefault="00065D4C" w14:paraId="0665A090" w14:textId="77777777">
            <w:r>
              <w:t>Settlement Period Id</w:t>
            </w:r>
          </w:p>
        </w:tc>
        <w:tc>
          <w:tcPr>
            <w:tcW w:w="869" w:type="dxa"/>
            <w:tcMar/>
          </w:tcPr>
          <w:p w:rsidR="00065D4C" w:rsidP="00065D4C" w:rsidRDefault="00065D4C" w14:paraId="52E12EC1" w14:textId="77777777"/>
        </w:tc>
        <w:tc>
          <w:tcPr>
            <w:tcW w:w="1257" w:type="dxa"/>
            <w:tcMar/>
          </w:tcPr>
          <w:p w:rsidR="00065D4C" w:rsidP="00065D4C" w:rsidRDefault="00065D4C" w14:paraId="6A2BC471" w14:textId="77777777"/>
        </w:tc>
      </w:tr>
      <w:tr w:rsidR="00E908F2" w:rsidTr="2F391BD4" w14:paraId="00E1233F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4DCC6F47" w14:textId="77777777"/>
        </w:tc>
        <w:tc>
          <w:tcPr>
            <w:tcW w:w="1636" w:type="dxa"/>
            <w:tcMar/>
          </w:tcPr>
          <w:p w:rsidR="00065D4C" w:rsidP="00065D4C" w:rsidRDefault="00065D4C" w14:paraId="1B5E47D9" w14:textId="77777777"/>
        </w:tc>
        <w:tc>
          <w:tcPr>
            <w:tcW w:w="1038" w:type="dxa"/>
            <w:tcMar/>
          </w:tcPr>
          <w:p w:rsidR="00065D4C" w:rsidP="00065D4C" w:rsidRDefault="00065D4C" w14:paraId="25D6C40E" w14:textId="77777777"/>
        </w:tc>
        <w:tc>
          <w:tcPr>
            <w:tcW w:w="1336" w:type="dxa"/>
            <w:tcMar/>
          </w:tcPr>
          <w:p w:rsidR="00065D4C" w:rsidP="00065D4C" w:rsidRDefault="00065D4C" w14:paraId="18E7D592" w14:textId="77777777"/>
        </w:tc>
        <w:tc>
          <w:tcPr>
            <w:tcW w:w="545" w:type="dxa"/>
            <w:tcMar/>
          </w:tcPr>
          <w:p w:rsidR="00065D4C" w:rsidP="00065D4C" w:rsidRDefault="00065D4C" w14:paraId="4CC8AA0D" w14:textId="77777777"/>
        </w:tc>
        <w:tc>
          <w:tcPr>
            <w:tcW w:w="546" w:type="dxa"/>
            <w:tcMar/>
          </w:tcPr>
          <w:p w:rsidR="00065D4C" w:rsidP="00065D4C" w:rsidRDefault="00065D4C" w14:paraId="0387D0D6" w14:textId="77777777"/>
        </w:tc>
        <w:tc>
          <w:tcPr>
            <w:tcW w:w="609" w:type="dxa"/>
            <w:tcMar/>
          </w:tcPr>
          <w:p w:rsidR="00065D4C" w:rsidP="00065D4C" w:rsidRDefault="00065D4C" w14:paraId="565BFF5B" w14:textId="77777777"/>
        </w:tc>
        <w:tc>
          <w:tcPr>
            <w:tcW w:w="516" w:type="dxa"/>
            <w:tcMar/>
          </w:tcPr>
          <w:p w:rsidR="00065D4C" w:rsidP="00065D4C" w:rsidRDefault="00065D4C" w14:paraId="34CDD9EB" w14:textId="77777777"/>
        </w:tc>
        <w:tc>
          <w:tcPr>
            <w:tcW w:w="634" w:type="dxa"/>
            <w:tcMar/>
          </w:tcPr>
          <w:p w:rsidR="00065D4C" w:rsidP="00065D4C" w:rsidRDefault="00065D4C" w14:paraId="428C53BF" w14:textId="77777777">
            <w:r>
              <w:t>1</w:t>
            </w:r>
          </w:p>
        </w:tc>
        <w:tc>
          <w:tcPr>
            <w:tcW w:w="497" w:type="dxa"/>
            <w:tcMar/>
          </w:tcPr>
          <w:p w:rsidR="00065D4C" w:rsidP="00065D4C" w:rsidRDefault="00065D4C" w14:paraId="498AF0D8" w14:textId="77777777"/>
        </w:tc>
        <w:tc>
          <w:tcPr>
            <w:tcW w:w="546" w:type="dxa"/>
            <w:tcMar/>
          </w:tcPr>
          <w:p w:rsidR="00065D4C" w:rsidP="00065D4C" w:rsidRDefault="00065D4C" w14:paraId="263F3B9E" w14:textId="77777777"/>
        </w:tc>
        <w:tc>
          <w:tcPr>
            <w:tcW w:w="546" w:type="dxa"/>
            <w:tcMar/>
          </w:tcPr>
          <w:p w:rsidR="00065D4C" w:rsidP="00065D4C" w:rsidRDefault="00065D4C" w14:paraId="16E5E008" w14:textId="77777777"/>
        </w:tc>
        <w:tc>
          <w:tcPr>
            <w:tcW w:w="2148" w:type="dxa"/>
            <w:tcMar/>
          </w:tcPr>
          <w:p w:rsidR="00065D4C" w:rsidP="00065D4C" w:rsidRDefault="00065D4C" w14:paraId="4505103B" w14:textId="77777777">
            <w:r>
              <w:t>Settlement Period Label</w:t>
            </w:r>
          </w:p>
        </w:tc>
        <w:tc>
          <w:tcPr>
            <w:tcW w:w="869" w:type="dxa"/>
            <w:tcMar/>
          </w:tcPr>
          <w:p w:rsidR="00065D4C" w:rsidP="00065D4C" w:rsidRDefault="00065D4C" w14:paraId="40D2860B" w14:textId="77777777"/>
        </w:tc>
        <w:tc>
          <w:tcPr>
            <w:tcW w:w="1257" w:type="dxa"/>
            <w:tcMar/>
          </w:tcPr>
          <w:p w:rsidR="00065D4C" w:rsidP="00065D4C" w:rsidRDefault="00065D4C" w14:paraId="42050CB3" w14:textId="77777777"/>
        </w:tc>
      </w:tr>
      <w:tr w:rsidR="00E908F2" w:rsidTr="2F391BD4" w14:paraId="6705D694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130CC4CD" w14:textId="77777777"/>
        </w:tc>
        <w:tc>
          <w:tcPr>
            <w:tcW w:w="1636" w:type="dxa"/>
            <w:tcMar/>
          </w:tcPr>
          <w:p w:rsidR="00065D4C" w:rsidP="00065D4C" w:rsidRDefault="00065D4C" w14:paraId="055BFDB1" w14:textId="77777777"/>
        </w:tc>
        <w:tc>
          <w:tcPr>
            <w:tcW w:w="1038" w:type="dxa"/>
            <w:tcMar/>
          </w:tcPr>
          <w:p w:rsidR="00065D4C" w:rsidP="00065D4C" w:rsidRDefault="00065D4C" w14:paraId="38E78751" w14:textId="77777777"/>
        </w:tc>
        <w:tc>
          <w:tcPr>
            <w:tcW w:w="1336" w:type="dxa"/>
            <w:tcMar/>
          </w:tcPr>
          <w:p w:rsidR="00065D4C" w:rsidP="00065D4C" w:rsidRDefault="00065D4C" w14:paraId="62A75F99" w14:textId="77777777"/>
        </w:tc>
        <w:tc>
          <w:tcPr>
            <w:tcW w:w="545" w:type="dxa"/>
            <w:tcMar/>
          </w:tcPr>
          <w:p w:rsidR="00065D4C" w:rsidP="00065D4C" w:rsidRDefault="00065D4C" w14:paraId="2ECAA31B" w14:textId="77777777"/>
        </w:tc>
        <w:tc>
          <w:tcPr>
            <w:tcW w:w="546" w:type="dxa"/>
            <w:tcMar/>
          </w:tcPr>
          <w:p w:rsidR="00065D4C" w:rsidP="00065D4C" w:rsidRDefault="00065D4C" w14:paraId="2FBD1CFD" w14:textId="77777777"/>
        </w:tc>
        <w:tc>
          <w:tcPr>
            <w:tcW w:w="609" w:type="dxa"/>
            <w:tcMar/>
          </w:tcPr>
          <w:p w:rsidR="00065D4C" w:rsidP="00065D4C" w:rsidRDefault="00065D4C" w14:paraId="3FDCE676" w14:textId="77777777"/>
        </w:tc>
        <w:tc>
          <w:tcPr>
            <w:tcW w:w="516" w:type="dxa"/>
            <w:tcMar/>
          </w:tcPr>
          <w:p w:rsidR="00065D4C" w:rsidP="00065D4C" w:rsidRDefault="00065D4C" w14:paraId="2FC0A1CB" w14:textId="77777777"/>
        </w:tc>
        <w:tc>
          <w:tcPr>
            <w:tcW w:w="634" w:type="dxa"/>
            <w:tcMar/>
          </w:tcPr>
          <w:p w:rsidR="00065D4C" w:rsidP="00065D4C" w:rsidRDefault="00065D4C" w14:paraId="62A63C80" w14:textId="77777777">
            <w:r>
              <w:t>O</w:t>
            </w:r>
          </w:p>
        </w:tc>
        <w:tc>
          <w:tcPr>
            <w:tcW w:w="497" w:type="dxa"/>
            <w:tcMar/>
          </w:tcPr>
          <w:p w:rsidR="00065D4C" w:rsidP="00065D4C" w:rsidRDefault="00065D4C" w14:paraId="3A2BAADD" w14:textId="77777777"/>
        </w:tc>
        <w:tc>
          <w:tcPr>
            <w:tcW w:w="546" w:type="dxa"/>
            <w:tcMar/>
          </w:tcPr>
          <w:p w:rsidR="00065D4C" w:rsidP="00065D4C" w:rsidRDefault="00065D4C" w14:paraId="2E4B6A3E" w14:textId="77777777"/>
        </w:tc>
        <w:tc>
          <w:tcPr>
            <w:tcW w:w="546" w:type="dxa"/>
            <w:tcMar/>
          </w:tcPr>
          <w:p w:rsidR="00065D4C" w:rsidP="00065D4C" w:rsidRDefault="00065D4C" w14:paraId="7EF37AA3" w14:textId="77777777"/>
        </w:tc>
        <w:tc>
          <w:tcPr>
            <w:tcW w:w="2148" w:type="dxa"/>
            <w:tcMar/>
          </w:tcPr>
          <w:p w:rsidR="00065D4C" w:rsidP="00065D4C" w:rsidRDefault="00065D4C" w14:paraId="64C2E6B6" w14:textId="77777777">
            <w:r>
              <w:t>Aggregated BM Unit Energy</w:t>
            </w:r>
          </w:p>
        </w:tc>
        <w:tc>
          <w:tcPr>
            <w:tcW w:w="869" w:type="dxa"/>
            <w:tcMar/>
          </w:tcPr>
          <w:p w:rsidR="00065D4C" w:rsidP="00065D4C" w:rsidRDefault="00065D4C" w14:paraId="3C7576EC" w14:textId="77777777"/>
        </w:tc>
        <w:tc>
          <w:tcPr>
            <w:tcW w:w="1257" w:type="dxa"/>
            <w:tcMar/>
          </w:tcPr>
          <w:p w:rsidR="00065D4C" w:rsidP="00065D4C" w:rsidRDefault="00065D4C" w14:paraId="6000547E" w14:textId="77777777"/>
        </w:tc>
      </w:tr>
      <w:tr w:rsidR="00E908F2" w:rsidTr="2F391BD4" w14:paraId="6317D1F9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71F798A8" w14:textId="77777777"/>
        </w:tc>
        <w:tc>
          <w:tcPr>
            <w:tcW w:w="1636" w:type="dxa"/>
            <w:tcMar/>
          </w:tcPr>
          <w:p w:rsidR="00065D4C" w:rsidP="00065D4C" w:rsidRDefault="00065D4C" w14:paraId="5BC294DE" w14:textId="77777777"/>
        </w:tc>
        <w:tc>
          <w:tcPr>
            <w:tcW w:w="1038" w:type="dxa"/>
            <w:tcMar/>
          </w:tcPr>
          <w:p w:rsidR="00065D4C" w:rsidP="00065D4C" w:rsidRDefault="00065D4C" w14:paraId="7D36B6E2" w14:textId="77777777"/>
        </w:tc>
        <w:tc>
          <w:tcPr>
            <w:tcW w:w="1336" w:type="dxa"/>
            <w:tcMar/>
          </w:tcPr>
          <w:p w:rsidR="00065D4C" w:rsidP="00065D4C" w:rsidRDefault="00065D4C" w14:paraId="43A65479" w14:textId="77777777"/>
        </w:tc>
        <w:tc>
          <w:tcPr>
            <w:tcW w:w="545" w:type="dxa"/>
            <w:tcMar/>
          </w:tcPr>
          <w:p w:rsidR="00065D4C" w:rsidP="00065D4C" w:rsidRDefault="00065D4C" w14:paraId="70648378" w14:textId="77777777"/>
        </w:tc>
        <w:tc>
          <w:tcPr>
            <w:tcW w:w="546" w:type="dxa"/>
            <w:tcMar/>
          </w:tcPr>
          <w:p w:rsidR="00065D4C" w:rsidP="00065D4C" w:rsidRDefault="00065D4C" w14:paraId="50040504" w14:textId="77777777"/>
        </w:tc>
        <w:tc>
          <w:tcPr>
            <w:tcW w:w="609" w:type="dxa"/>
            <w:tcMar/>
          </w:tcPr>
          <w:p w:rsidR="00065D4C" w:rsidP="00065D4C" w:rsidRDefault="00065D4C" w14:paraId="1F28F27C" w14:textId="77777777"/>
        </w:tc>
        <w:tc>
          <w:tcPr>
            <w:tcW w:w="516" w:type="dxa"/>
            <w:tcMar/>
          </w:tcPr>
          <w:p w:rsidR="00065D4C" w:rsidP="00065D4C" w:rsidRDefault="00065D4C" w14:paraId="4A87C363" w14:textId="77777777"/>
        </w:tc>
        <w:tc>
          <w:tcPr>
            <w:tcW w:w="634" w:type="dxa"/>
            <w:tcMar/>
          </w:tcPr>
          <w:p w:rsidR="00065D4C" w:rsidP="00065D4C" w:rsidRDefault="00065D4C" w14:paraId="4DD7F8F1" w14:textId="77777777">
            <w:r>
              <w:t>O</w:t>
            </w:r>
          </w:p>
        </w:tc>
        <w:tc>
          <w:tcPr>
            <w:tcW w:w="497" w:type="dxa"/>
            <w:tcMar/>
          </w:tcPr>
          <w:p w:rsidR="00065D4C" w:rsidP="00065D4C" w:rsidRDefault="00065D4C" w14:paraId="4DF9E10C" w14:textId="77777777"/>
        </w:tc>
        <w:tc>
          <w:tcPr>
            <w:tcW w:w="546" w:type="dxa"/>
            <w:tcMar/>
          </w:tcPr>
          <w:p w:rsidR="00065D4C" w:rsidP="00065D4C" w:rsidRDefault="00065D4C" w14:paraId="2A243E61" w14:textId="77777777"/>
        </w:tc>
        <w:tc>
          <w:tcPr>
            <w:tcW w:w="546" w:type="dxa"/>
            <w:tcMar/>
          </w:tcPr>
          <w:p w:rsidR="00065D4C" w:rsidP="00065D4C" w:rsidRDefault="00065D4C" w14:paraId="43D98CF8" w14:textId="77777777"/>
        </w:tc>
        <w:tc>
          <w:tcPr>
            <w:tcW w:w="2148" w:type="dxa"/>
            <w:tcMar/>
          </w:tcPr>
          <w:p w:rsidR="00065D4C" w:rsidP="00065D4C" w:rsidRDefault="00065D4C" w14:paraId="74EFBD6A" w14:textId="77777777">
            <w:r>
              <w:t>Aggregated BM Unit Line Losses</w:t>
            </w:r>
          </w:p>
        </w:tc>
        <w:tc>
          <w:tcPr>
            <w:tcW w:w="869" w:type="dxa"/>
            <w:tcMar/>
          </w:tcPr>
          <w:p w:rsidR="00065D4C" w:rsidP="00065D4C" w:rsidRDefault="00065D4C" w14:paraId="75C32BFB" w14:textId="77777777"/>
        </w:tc>
        <w:tc>
          <w:tcPr>
            <w:tcW w:w="1257" w:type="dxa"/>
            <w:tcMar/>
          </w:tcPr>
          <w:p w:rsidR="00065D4C" w:rsidP="00065D4C" w:rsidRDefault="00065D4C" w14:paraId="0662AD45" w14:textId="77777777"/>
        </w:tc>
      </w:tr>
      <w:tr w:rsidR="00E908F2" w:rsidTr="2F391BD4" w14:paraId="2211E3E4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757622BD" w14:textId="77777777"/>
        </w:tc>
        <w:tc>
          <w:tcPr>
            <w:tcW w:w="1636" w:type="dxa"/>
            <w:tcMar/>
          </w:tcPr>
          <w:p w:rsidR="00065D4C" w:rsidP="00065D4C" w:rsidRDefault="00065D4C" w14:paraId="6D72DC9D" w14:textId="77777777"/>
        </w:tc>
        <w:tc>
          <w:tcPr>
            <w:tcW w:w="1038" w:type="dxa"/>
            <w:tcMar/>
          </w:tcPr>
          <w:p w:rsidR="00065D4C" w:rsidP="00065D4C" w:rsidRDefault="00065D4C" w14:paraId="477AB001" w14:textId="77777777"/>
        </w:tc>
        <w:tc>
          <w:tcPr>
            <w:tcW w:w="1336" w:type="dxa"/>
            <w:tcMar/>
          </w:tcPr>
          <w:p w:rsidR="00065D4C" w:rsidP="00065D4C" w:rsidRDefault="00065D4C" w14:paraId="369B25BB" w14:textId="77777777"/>
        </w:tc>
        <w:tc>
          <w:tcPr>
            <w:tcW w:w="545" w:type="dxa"/>
            <w:tcMar/>
          </w:tcPr>
          <w:p w:rsidR="00065D4C" w:rsidP="00065D4C" w:rsidRDefault="00065D4C" w14:paraId="3DACA320" w14:textId="77777777"/>
        </w:tc>
        <w:tc>
          <w:tcPr>
            <w:tcW w:w="546" w:type="dxa"/>
            <w:tcMar/>
          </w:tcPr>
          <w:p w:rsidR="00065D4C" w:rsidP="00065D4C" w:rsidRDefault="00065D4C" w14:paraId="53DBAC7D" w14:textId="77777777"/>
        </w:tc>
        <w:tc>
          <w:tcPr>
            <w:tcW w:w="609" w:type="dxa"/>
            <w:tcMar/>
          </w:tcPr>
          <w:p w:rsidR="00065D4C" w:rsidP="00065D4C" w:rsidRDefault="00065D4C" w14:paraId="6A1B5C7B" w14:textId="77777777"/>
        </w:tc>
        <w:tc>
          <w:tcPr>
            <w:tcW w:w="516" w:type="dxa"/>
            <w:tcMar/>
          </w:tcPr>
          <w:p w:rsidR="00065D4C" w:rsidP="00065D4C" w:rsidRDefault="00065D4C" w14:paraId="4D35CF86" w14:textId="77777777"/>
        </w:tc>
        <w:tc>
          <w:tcPr>
            <w:tcW w:w="634" w:type="dxa"/>
            <w:tcMar/>
          </w:tcPr>
          <w:p w:rsidR="00065D4C" w:rsidP="00065D4C" w:rsidRDefault="00065D4C" w14:paraId="1B7B08A3" w14:textId="77777777">
            <w:r>
              <w:t>O</w:t>
            </w:r>
          </w:p>
        </w:tc>
        <w:tc>
          <w:tcPr>
            <w:tcW w:w="497" w:type="dxa"/>
            <w:tcMar/>
          </w:tcPr>
          <w:p w:rsidR="00065D4C" w:rsidP="00065D4C" w:rsidRDefault="00065D4C" w14:paraId="0B09DA9F" w14:textId="77777777"/>
        </w:tc>
        <w:tc>
          <w:tcPr>
            <w:tcW w:w="546" w:type="dxa"/>
            <w:tcMar/>
          </w:tcPr>
          <w:p w:rsidR="00065D4C" w:rsidP="00065D4C" w:rsidRDefault="00065D4C" w14:paraId="18CEC12B" w14:textId="77777777"/>
        </w:tc>
        <w:tc>
          <w:tcPr>
            <w:tcW w:w="546" w:type="dxa"/>
            <w:tcMar/>
          </w:tcPr>
          <w:p w:rsidR="00065D4C" w:rsidP="00065D4C" w:rsidRDefault="00065D4C" w14:paraId="0ADD416C" w14:textId="77777777"/>
        </w:tc>
        <w:tc>
          <w:tcPr>
            <w:tcW w:w="2148" w:type="dxa"/>
            <w:tcMar/>
          </w:tcPr>
          <w:p w:rsidR="00065D4C" w:rsidP="00065D4C" w:rsidRDefault="00065D4C" w14:paraId="7CC11D82" w14:textId="77777777">
            <w:r>
              <w:t>Corrected BM Unit Energy</w:t>
            </w:r>
          </w:p>
        </w:tc>
        <w:tc>
          <w:tcPr>
            <w:tcW w:w="869" w:type="dxa"/>
            <w:tcMar/>
          </w:tcPr>
          <w:p w:rsidR="00065D4C" w:rsidP="00065D4C" w:rsidRDefault="00065D4C" w14:paraId="78C0D4CB" w14:textId="77777777"/>
        </w:tc>
        <w:tc>
          <w:tcPr>
            <w:tcW w:w="1257" w:type="dxa"/>
            <w:tcMar/>
          </w:tcPr>
          <w:p w:rsidR="00065D4C" w:rsidP="00065D4C" w:rsidRDefault="00065D4C" w14:paraId="55482F3C" w14:textId="77777777"/>
        </w:tc>
      </w:tr>
      <w:tr w:rsidR="00E908F2" w:rsidTr="2F391BD4" w14:paraId="64C51C55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075937F9" w14:textId="77777777"/>
        </w:tc>
        <w:tc>
          <w:tcPr>
            <w:tcW w:w="1636" w:type="dxa"/>
            <w:tcMar/>
          </w:tcPr>
          <w:p w:rsidR="00065D4C" w:rsidP="00065D4C" w:rsidRDefault="00065D4C" w14:paraId="30FAE3EA" w14:textId="77777777"/>
        </w:tc>
        <w:tc>
          <w:tcPr>
            <w:tcW w:w="1038" w:type="dxa"/>
            <w:tcMar/>
          </w:tcPr>
          <w:p w:rsidR="00065D4C" w:rsidP="00065D4C" w:rsidRDefault="00065D4C" w14:paraId="31282F13" w14:textId="77777777"/>
        </w:tc>
        <w:tc>
          <w:tcPr>
            <w:tcW w:w="1336" w:type="dxa"/>
            <w:tcMar/>
          </w:tcPr>
          <w:p w:rsidR="00065D4C" w:rsidP="00065D4C" w:rsidRDefault="00065D4C" w14:paraId="77AF947F" w14:textId="77777777"/>
        </w:tc>
        <w:tc>
          <w:tcPr>
            <w:tcW w:w="545" w:type="dxa"/>
            <w:tcMar/>
          </w:tcPr>
          <w:p w:rsidR="00065D4C" w:rsidP="00065D4C" w:rsidRDefault="00065D4C" w14:paraId="38ECD459" w14:textId="77777777"/>
        </w:tc>
        <w:tc>
          <w:tcPr>
            <w:tcW w:w="546" w:type="dxa"/>
            <w:tcMar/>
          </w:tcPr>
          <w:p w:rsidR="00065D4C" w:rsidP="00065D4C" w:rsidRDefault="00065D4C" w14:paraId="6EC59BF1" w14:textId="77777777"/>
        </w:tc>
        <w:tc>
          <w:tcPr>
            <w:tcW w:w="609" w:type="dxa"/>
            <w:tcMar/>
          </w:tcPr>
          <w:p w:rsidR="00065D4C" w:rsidP="00065D4C" w:rsidRDefault="00065D4C" w14:paraId="66962885" w14:textId="77777777"/>
        </w:tc>
        <w:tc>
          <w:tcPr>
            <w:tcW w:w="516" w:type="dxa"/>
            <w:tcMar/>
          </w:tcPr>
          <w:p w:rsidR="00065D4C" w:rsidP="00065D4C" w:rsidRDefault="00065D4C" w14:paraId="569D64D9" w14:textId="77777777"/>
        </w:tc>
        <w:tc>
          <w:tcPr>
            <w:tcW w:w="634" w:type="dxa"/>
            <w:tcMar/>
          </w:tcPr>
          <w:p w:rsidR="00065D4C" w:rsidP="00065D4C" w:rsidRDefault="00065D4C" w14:paraId="7E005682" w14:textId="77777777">
            <w:r>
              <w:t>O</w:t>
            </w:r>
          </w:p>
        </w:tc>
        <w:tc>
          <w:tcPr>
            <w:tcW w:w="497" w:type="dxa"/>
            <w:tcMar/>
          </w:tcPr>
          <w:p w:rsidR="00065D4C" w:rsidP="00065D4C" w:rsidRDefault="00065D4C" w14:paraId="39E0584D" w14:textId="77777777"/>
        </w:tc>
        <w:tc>
          <w:tcPr>
            <w:tcW w:w="546" w:type="dxa"/>
            <w:tcMar/>
          </w:tcPr>
          <w:p w:rsidR="00065D4C" w:rsidP="00065D4C" w:rsidRDefault="00065D4C" w14:paraId="0BB1A27E" w14:textId="77777777"/>
        </w:tc>
        <w:tc>
          <w:tcPr>
            <w:tcW w:w="546" w:type="dxa"/>
            <w:tcMar/>
          </w:tcPr>
          <w:p w:rsidR="00065D4C" w:rsidP="00065D4C" w:rsidRDefault="00065D4C" w14:paraId="0F8B125C" w14:textId="77777777"/>
        </w:tc>
        <w:tc>
          <w:tcPr>
            <w:tcW w:w="2148" w:type="dxa"/>
            <w:tcMar/>
          </w:tcPr>
          <w:p w:rsidR="00065D4C" w:rsidP="00065D4C" w:rsidRDefault="00065D4C" w14:paraId="17FDC1B6" w14:textId="77777777">
            <w:r>
              <w:t>Corrected BM Unit Line Losses</w:t>
            </w:r>
          </w:p>
        </w:tc>
        <w:tc>
          <w:tcPr>
            <w:tcW w:w="869" w:type="dxa"/>
            <w:tcMar/>
          </w:tcPr>
          <w:p w:rsidR="00065D4C" w:rsidP="00065D4C" w:rsidRDefault="00065D4C" w14:paraId="41C60458" w14:textId="77777777"/>
        </w:tc>
        <w:tc>
          <w:tcPr>
            <w:tcW w:w="1257" w:type="dxa"/>
            <w:tcMar/>
          </w:tcPr>
          <w:p w:rsidR="00065D4C" w:rsidP="00065D4C" w:rsidRDefault="00065D4C" w14:paraId="4267F419" w14:textId="77777777"/>
        </w:tc>
      </w:tr>
      <w:tr w:rsidR="00E97B25" w:rsidTr="2F391BD4" w14:paraId="5D2510D3" w14:textId="77777777">
        <w:trPr>
          <w:trHeight w:val="300"/>
        </w:trPr>
        <w:tc>
          <w:tcPr>
            <w:tcW w:w="1977" w:type="dxa"/>
            <w:shd w:val="clear" w:color="auto" w:fill="70ADA3"/>
            <w:tcMar/>
          </w:tcPr>
          <w:p w:rsidR="00065D4C" w:rsidP="00065D4C" w:rsidRDefault="00065D4C" w14:paraId="5E241898" w14:textId="77777777">
            <w:r>
              <w:t>TL1</w:t>
            </w:r>
          </w:p>
        </w:tc>
        <w:tc>
          <w:tcPr>
            <w:tcW w:w="1636" w:type="dxa"/>
            <w:shd w:val="clear" w:color="auto" w:fill="70ADA3"/>
            <w:tcMar/>
          </w:tcPr>
          <w:p w:rsidR="00065D4C" w:rsidP="00065D4C" w:rsidRDefault="00065D4C" w14:paraId="5478ADF6" w14:textId="5C74969D">
            <w:r>
              <w:t>Daily Total 1 BM Unit Energy</w:t>
            </w:r>
          </w:p>
        </w:tc>
        <w:tc>
          <w:tcPr>
            <w:tcW w:w="1038" w:type="dxa"/>
            <w:shd w:val="clear" w:color="auto" w:fill="70ADA3"/>
            <w:tcMar/>
          </w:tcPr>
          <w:p w:rsidR="00065D4C" w:rsidP="00065D4C" w:rsidRDefault="00065D4C" w14:paraId="7FEFDD84" w14:textId="77777777">
            <w:r>
              <w:t>1-1</w:t>
            </w:r>
          </w:p>
        </w:tc>
        <w:tc>
          <w:tcPr>
            <w:tcW w:w="1336" w:type="dxa"/>
            <w:shd w:val="clear" w:color="auto" w:fill="70ADA3"/>
            <w:tcMar/>
          </w:tcPr>
          <w:p w:rsidR="00065D4C" w:rsidP="00065D4C" w:rsidRDefault="00065D4C" w14:paraId="2307325F" w14:textId="77777777"/>
        </w:tc>
        <w:tc>
          <w:tcPr>
            <w:tcW w:w="545" w:type="dxa"/>
            <w:shd w:val="clear" w:color="auto" w:fill="70ADA3"/>
            <w:tcMar/>
          </w:tcPr>
          <w:p w:rsidR="00065D4C" w:rsidP="00065D4C" w:rsidRDefault="00065D4C" w14:paraId="313AE7F5" w14:textId="77777777"/>
        </w:tc>
        <w:tc>
          <w:tcPr>
            <w:tcW w:w="546" w:type="dxa"/>
            <w:shd w:val="clear" w:color="auto" w:fill="70ADA3"/>
            <w:tcMar/>
          </w:tcPr>
          <w:p w:rsidR="00065D4C" w:rsidP="00065D4C" w:rsidRDefault="00065D4C" w14:paraId="168F65D8" w14:textId="77777777"/>
        </w:tc>
        <w:tc>
          <w:tcPr>
            <w:tcW w:w="609" w:type="dxa"/>
            <w:shd w:val="clear" w:color="auto" w:fill="70ADA3"/>
            <w:tcMar/>
          </w:tcPr>
          <w:p w:rsidR="00065D4C" w:rsidP="00065D4C" w:rsidRDefault="00065D4C" w14:paraId="460FA7C8" w14:textId="77777777"/>
        </w:tc>
        <w:tc>
          <w:tcPr>
            <w:tcW w:w="516" w:type="dxa"/>
            <w:shd w:val="clear" w:color="auto" w:fill="70ADA3"/>
            <w:tcMar/>
          </w:tcPr>
          <w:p w:rsidR="00065D4C" w:rsidP="00065D4C" w:rsidRDefault="00065D4C" w14:paraId="106C4D45" w14:textId="77777777">
            <w:r>
              <w:t>G</w:t>
            </w:r>
          </w:p>
        </w:tc>
        <w:tc>
          <w:tcPr>
            <w:tcW w:w="634" w:type="dxa"/>
            <w:shd w:val="clear" w:color="auto" w:fill="70ADA3"/>
            <w:tcMar/>
          </w:tcPr>
          <w:p w:rsidR="00065D4C" w:rsidP="00065D4C" w:rsidRDefault="00065D4C" w14:paraId="76A5953D" w14:textId="77777777"/>
        </w:tc>
        <w:tc>
          <w:tcPr>
            <w:tcW w:w="497" w:type="dxa"/>
            <w:shd w:val="clear" w:color="auto" w:fill="70ADA3"/>
            <w:tcMar/>
          </w:tcPr>
          <w:p w:rsidR="00065D4C" w:rsidP="00065D4C" w:rsidRDefault="00065D4C" w14:paraId="3C07BD89" w14:textId="77777777"/>
        </w:tc>
        <w:tc>
          <w:tcPr>
            <w:tcW w:w="546" w:type="dxa"/>
            <w:shd w:val="clear" w:color="auto" w:fill="70ADA3"/>
            <w:tcMar/>
          </w:tcPr>
          <w:p w:rsidR="00065D4C" w:rsidP="00065D4C" w:rsidRDefault="00065D4C" w14:paraId="63FE3489" w14:textId="77777777"/>
        </w:tc>
        <w:tc>
          <w:tcPr>
            <w:tcW w:w="546" w:type="dxa"/>
            <w:shd w:val="clear" w:color="auto" w:fill="70ADA3"/>
            <w:tcMar/>
          </w:tcPr>
          <w:p w:rsidR="00065D4C" w:rsidP="00065D4C" w:rsidRDefault="00065D4C" w14:paraId="52B8818E" w14:textId="77777777"/>
        </w:tc>
        <w:tc>
          <w:tcPr>
            <w:tcW w:w="2148" w:type="dxa"/>
            <w:shd w:val="clear" w:color="auto" w:fill="70ADA3"/>
            <w:tcMar/>
          </w:tcPr>
          <w:p w:rsidR="00065D4C" w:rsidP="00065D4C" w:rsidRDefault="00065D4C" w14:paraId="2A3FBCD1" w14:textId="77777777"/>
        </w:tc>
        <w:tc>
          <w:tcPr>
            <w:tcW w:w="869" w:type="dxa"/>
            <w:shd w:val="clear" w:color="auto" w:fill="70ADA3"/>
            <w:tcMar/>
          </w:tcPr>
          <w:p w:rsidR="00065D4C" w:rsidP="00065D4C" w:rsidRDefault="00065D4C" w14:paraId="7EB1873D" w14:textId="77777777"/>
        </w:tc>
        <w:tc>
          <w:tcPr>
            <w:tcW w:w="1257" w:type="dxa"/>
            <w:shd w:val="clear" w:color="auto" w:fill="70ADA3"/>
            <w:tcMar/>
          </w:tcPr>
          <w:p w:rsidR="00065D4C" w:rsidP="00065D4C" w:rsidRDefault="00065D4C" w14:paraId="4A4A9837" w14:textId="77777777"/>
        </w:tc>
      </w:tr>
      <w:tr w:rsidR="00E908F2" w:rsidTr="2F391BD4" w14:paraId="7FD58F2C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5624F43B" w14:textId="77777777"/>
        </w:tc>
        <w:tc>
          <w:tcPr>
            <w:tcW w:w="1636" w:type="dxa"/>
            <w:tcMar/>
          </w:tcPr>
          <w:p w:rsidR="00065D4C" w:rsidP="00065D4C" w:rsidRDefault="00065D4C" w14:paraId="2A9F3CD3" w14:textId="77777777"/>
        </w:tc>
        <w:tc>
          <w:tcPr>
            <w:tcW w:w="1038" w:type="dxa"/>
            <w:tcMar/>
          </w:tcPr>
          <w:p w:rsidR="00065D4C" w:rsidP="00065D4C" w:rsidRDefault="00065D4C" w14:paraId="6C71870F" w14:textId="77777777"/>
        </w:tc>
        <w:tc>
          <w:tcPr>
            <w:tcW w:w="1336" w:type="dxa"/>
            <w:tcMar/>
          </w:tcPr>
          <w:p w:rsidR="00065D4C" w:rsidP="00065D4C" w:rsidRDefault="00065D4C" w14:paraId="7C11E962" w14:textId="77777777"/>
        </w:tc>
        <w:tc>
          <w:tcPr>
            <w:tcW w:w="545" w:type="dxa"/>
            <w:tcMar/>
          </w:tcPr>
          <w:p w:rsidR="00065D4C" w:rsidP="00065D4C" w:rsidRDefault="00065D4C" w14:paraId="575AB783" w14:textId="77777777"/>
        </w:tc>
        <w:tc>
          <w:tcPr>
            <w:tcW w:w="546" w:type="dxa"/>
            <w:tcMar/>
          </w:tcPr>
          <w:p w:rsidR="00065D4C" w:rsidP="00065D4C" w:rsidRDefault="00065D4C" w14:paraId="246C2908" w14:textId="77777777"/>
        </w:tc>
        <w:tc>
          <w:tcPr>
            <w:tcW w:w="609" w:type="dxa"/>
            <w:tcMar/>
          </w:tcPr>
          <w:p w:rsidR="00065D4C" w:rsidP="00065D4C" w:rsidRDefault="00065D4C" w14:paraId="1AA19132" w14:textId="77777777"/>
        </w:tc>
        <w:tc>
          <w:tcPr>
            <w:tcW w:w="516" w:type="dxa"/>
            <w:tcMar/>
          </w:tcPr>
          <w:p w:rsidR="00065D4C" w:rsidP="00065D4C" w:rsidRDefault="00065D4C" w14:paraId="5BC88503" w14:textId="77777777"/>
        </w:tc>
        <w:tc>
          <w:tcPr>
            <w:tcW w:w="634" w:type="dxa"/>
            <w:tcMar/>
          </w:tcPr>
          <w:p w:rsidR="00065D4C" w:rsidP="00065D4C" w:rsidRDefault="00065D4C" w14:paraId="10C21929" w14:textId="77777777">
            <w:r>
              <w:t>O</w:t>
            </w:r>
          </w:p>
        </w:tc>
        <w:tc>
          <w:tcPr>
            <w:tcW w:w="497" w:type="dxa"/>
            <w:tcMar/>
          </w:tcPr>
          <w:p w:rsidR="00065D4C" w:rsidP="00065D4C" w:rsidRDefault="00065D4C" w14:paraId="5775F54F" w14:textId="77777777"/>
        </w:tc>
        <w:tc>
          <w:tcPr>
            <w:tcW w:w="546" w:type="dxa"/>
            <w:tcMar/>
          </w:tcPr>
          <w:p w:rsidR="00065D4C" w:rsidP="00065D4C" w:rsidRDefault="00065D4C" w14:paraId="6F6C9D5F" w14:textId="77777777"/>
        </w:tc>
        <w:tc>
          <w:tcPr>
            <w:tcW w:w="546" w:type="dxa"/>
            <w:tcMar/>
          </w:tcPr>
          <w:p w:rsidR="00065D4C" w:rsidP="00065D4C" w:rsidRDefault="00065D4C" w14:paraId="3A3644DA" w14:textId="77777777"/>
        </w:tc>
        <w:tc>
          <w:tcPr>
            <w:tcW w:w="2148" w:type="dxa"/>
            <w:tcMar/>
          </w:tcPr>
          <w:p w:rsidR="00065D4C" w:rsidP="00065D4C" w:rsidRDefault="00065D4C" w14:paraId="12B6AA0B" w14:textId="77777777">
            <w:r>
              <w:t>Daily Aggregated BM Unit Energy</w:t>
            </w:r>
          </w:p>
        </w:tc>
        <w:tc>
          <w:tcPr>
            <w:tcW w:w="869" w:type="dxa"/>
            <w:tcMar/>
          </w:tcPr>
          <w:p w:rsidR="00065D4C" w:rsidP="00065D4C" w:rsidRDefault="00065D4C" w14:paraId="3B4902DB" w14:textId="77777777"/>
        </w:tc>
        <w:tc>
          <w:tcPr>
            <w:tcW w:w="1257" w:type="dxa"/>
            <w:tcMar/>
          </w:tcPr>
          <w:p w:rsidR="00065D4C" w:rsidP="00065D4C" w:rsidRDefault="00065D4C" w14:paraId="32842F1D" w14:textId="77777777"/>
        </w:tc>
      </w:tr>
      <w:tr w:rsidR="00E908F2" w:rsidTr="2F391BD4" w14:paraId="66C97A39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711CDE5E" w14:textId="77777777"/>
        </w:tc>
        <w:tc>
          <w:tcPr>
            <w:tcW w:w="1636" w:type="dxa"/>
            <w:tcMar/>
          </w:tcPr>
          <w:p w:rsidR="00065D4C" w:rsidP="00065D4C" w:rsidRDefault="00065D4C" w14:paraId="6A2BC585" w14:textId="77777777"/>
        </w:tc>
        <w:tc>
          <w:tcPr>
            <w:tcW w:w="1038" w:type="dxa"/>
            <w:tcMar/>
          </w:tcPr>
          <w:p w:rsidR="00065D4C" w:rsidP="00065D4C" w:rsidRDefault="00065D4C" w14:paraId="49A616B1" w14:textId="77777777"/>
        </w:tc>
        <w:tc>
          <w:tcPr>
            <w:tcW w:w="1336" w:type="dxa"/>
            <w:tcMar/>
          </w:tcPr>
          <w:p w:rsidR="00065D4C" w:rsidP="00065D4C" w:rsidRDefault="00065D4C" w14:paraId="3B4B52B0" w14:textId="77777777"/>
        </w:tc>
        <w:tc>
          <w:tcPr>
            <w:tcW w:w="545" w:type="dxa"/>
            <w:tcMar/>
          </w:tcPr>
          <w:p w:rsidR="00065D4C" w:rsidP="00065D4C" w:rsidRDefault="00065D4C" w14:paraId="6A8F822E" w14:textId="77777777"/>
        </w:tc>
        <w:tc>
          <w:tcPr>
            <w:tcW w:w="546" w:type="dxa"/>
            <w:tcMar/>
          </w:tcPr>
          <w:p w:rsidR="00065D4C" w:rsidP="00065D4C" w:rsidRDefault="00065D4C" w14:paraId="2EA75E83" w14:textId="77777777"/>
        </w:tc>
        <w:tc>
          <w:tcPr>
            <w:tcW w:w="609" w:type="dxa"/>
            <w:tcMar/>
          </w:tcPr>
          <w:p w:rsidR="00065D4C" w:rsidP="00065D4C" w:rsidRDefault="00065D4C" w14:paraId="4AC4FE2F" w14:textId="77777777"/>
        </w:tc>
        <w:tc>
          <w:tcPr>
            <w:tcW w:w="516" w:type="dxa"/>
            <w:tcMar/>
          </w:tcPr>
          <w:p w:rsidR="00065D4C" w:rsidP="00065D4C" w:rsidRDefault="00065D4C" w14:paraId="5B09ED56" w14:textId="77777777"/>
        </w:tc>
        <w:tc>
          <w:tcPr>
            <w:tcW w:w="634" w:type="dxa"/>
            <w:tcMar/>
          </w:tcPr>
          <w:p w:rsidR="00065D4C" w:rsidP="00065D4C" w:rsidRDefault="00065D4C" w14:paraId="5CEC75A2" w14:textId="77777777">
            <w:r>
              <w:t>O</w:t>
            </w:r>
          </w:p>
        </w:tc>
        <w:tc>
          <w:tcPr>
            <w:tcW w:w="497" w:type="dxa"/>
            <w:tcMar/>
          </w:tcPr>
          <w:p w:rsidR="00065D4C" w:rsidP="00065D4C" w:rsidRDefault="00065D4C" w14:paraId="5812E170" w14:textId="77777777"/>
        </w:tc>
        <w:tc>
          <w:tcPr>
            <w:tcW w:w="546" w:type="dxa"/>
            <w:tcMar/>
          </w:tcPr>
          <w:p w:rsidR="00065D4C" w:rsidP="00065D4C" w:rsidRDefault="00065D4C" w14:paraId="278AFD40" w14:textId="77777777"/>
        </w:tc>
        <w:tc>
          <w:tcPr>
            <w:tcW w:w="546" w:type="dxa"/>
            <w:tcMar/>
          </w:tcPr>
          <w:p w:rsidR="00065D4C" w:rsidP="00065D4C" w:rsidRDefault="00065D4C" w14:paraId="29DB5971" w14:textId="77777777"/>
        </w:tc>
        <w:tc>
          <w:tcPr>
            <w:tcW w:w="2148" w:type="dxa"/>
            <w:tcMar/>
          </w:tcPr>
          <w:p w:rsidR="00065D4C" w:rsidP="00065D4C" w:rsidRDefault="00065D4C" w14:paraId="40500C9A" w14:textId="77777777">
            <w:r>
              <w:t>Daily Aggregated BM Unit Line Losses</w:t>
            </w:r>
          </w:p>
        </w:tc>
        <w:tc>
          <w:tcPr>
            <w:tcW w:w="869" w:type="dxa"/>
            <w:tcMar/>
          </w:tcPr>
          <w:p w:rsidR="00065D4C" w:rsidP="00065D4C" w:rsidRDefault="00065D4C" w14:paraId="70F35735" w14:textId="77777777"/>
        </w:tc>
        <w:tc>
          <w:tcPr>
            <w:tcW w:w="1257" w:type="dxa"/>
            <w:tcMar/>
          </w:tcPr>
          <w:p w:rsidR="00065D4C" w:rsidP="00065D4C" w:rsidRDefault="00065D4C" w14:paraId="5D255343" w14:textId="77777777"/>
        </w:tc>
      </w:tr>
      <w:tr w:rsidR="00E908F2" w:rsidTr="2F391BD4" w14:paraId="3FFBB4CD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552C276D" w14:textId="77777777"/>
        </w:tc>
        <w:tc>
          <w:tcPr>
            <w:tcW w:w="1636" w:type="dxa"/>
            <w:tcMar/>
          </w:tcPr>
          <w:p w:rsidR="00065D4C" w:rsidP="00065D4C" w:rsidRDefault="00065D4C" w14:paraId="1F8AFB83" w14:textId="77777777"/>
        </w:tc>
        <w:tc>
          <w:tcPr>
            <w:tcW w:w="1038" w:type="dxa"/>
            <w:tcMar/>
          </w:tcPr>
          <w:p w:rsidR="00065D4C" w:rsidP="00065D4C" w:rsidRDefault="00065D4C" w14:paraId="68342FE7" w14:textId="77777777"/>
        </w:tc>
        <w:tc>
          <w:tcPr>
            <w:tcW w:w="1336" w:type="dxa"/>
            <w:tcMar/>
          </w:tcPr>
          <w:p w:rsidR="00065D4C" w:rsidP="00065D4C" w:rsidRDefault="00065D4C" w14:paraId="40776332" w14:textId="77777777"/>
        </w:tc>
        <w:tc>
          <w:tcPr>
            <w:tcW w:w="545" w:type="dxa"/>
            <w:tcMar/>
          </w:tcPr>
          <w:p w:rsidR="00065D4C" w:rsidP="00065D4C" w:rsidRDefault="00065D4C" w14:paraId="107E9FD5" w14:textId="77777777"/>
        </w:tc>
        <w:tc>
          <w:tcPr>
            <w:tcW w:w="546" w:type="dxa"/>
            <w:tcMar/>
          </w:tcPr>
          <w:p w:rsidR="00065D4C" w:rsidP="00065D4C" w:rsidRDefault="00065D4C" w14:paraId="564A82CB" w14:textId="77777777"/>
        </w:tc>
        <w:tc>
          <w:tcPr>
            <w:tcW w:w="609" w:type="dxa"/>
            <w:tcMar/>
          </w:tcPr>
          <w:p w:rsidR="00065D4C" w:rsidP="00065D4C" w:rsidRDefault="00065D4C" w14:paraId="3CE28D4A" w14:textId="77777777"/>
        </w:tc>
        <w:tc>
          <w:tcPr>
            <w:tcW w:w="516" w:type="dxa"/>
            <w:tcMar/>
          </w:tcPr>
          <w:p w:rsidR="00065D4C" w:rsidP="00065D4C" w:rsidRDefault="00065D4C" w14:paraId="03E60B2D" w14:textId="77777777"/>
        </w:tc>
        <w:tc>
          <w:tcPr>
            <w:tcW w:w="634" w:type="dxa"/>
            <w:tcMar/>
          </w:tcPr>
          <w:p w:rsidR="00065D4C" w:rsidP="00065D4C" w:rsidRDefault="00065D4C" w14:paraId="7465DBBC" w14:textId="77777777">
            <w:r>
              <w:t>O</w:t>
            </w:r>
          </w:p>
        </w:tc>
        <w:tc>
          <w:tcPr>
            <w:tcW w:w="497" w:type="dxa"/>
            <w:tcMar/>
          </w:tcPr>
          <w:p w:rsidR="00065D4C" w:rsidP="00065D4C" w:rsidRDefault="00065D4C" w14:paraId="41A1092D" w14:textId="77777777"/>
        </w:tc>
        <w:tc>
          <w:tcPr>
            <w:tcW w:w="546" w:type="dxa"/>
            <w:tcMar/>
          </w:tcPr>
          <w:p w:rsidR="00065D4C" w:rsidP="00065D4C" w:rsidRDefault="00065D4C" w14:paraId="03CC5A65" w14:textId="77777777"/>
        </w:tc>
        <w:tc>
          <w:tcPr>
            <w:tcW w:w="546" w:type="dxa"/>
            <w:tcMar/>
          </w:tcPr>
          <w:p w:rsidR="00065D4C" w:rsidP="00065D4C" w:rsidRDefault="00065D4C" w14:paraId="63ACB6A2" w14:textId="77777777"/>
        </w:tc>
        <w:tc>
          <w:tcPr>
            <w:tcW w:w="2148" w:type="dxa"/>
            <w:tcMar/>
          </w:tcPr>
          <w:p w:rsidR="00065D4C" w:rsidP="00065D4C" w:rsidRDefault="00065D4C" w14:paraId="57D03FC8" w14:textId="77777777">
            <w:r>
              <w:t>Daily Corrected BM Unit Energy</w:t>
            </w:r>
          </w:p>
        </w:tc>
        <w:tc>
          <w:tcPr>
            <w:tcW w:w="869" w:type="dxa"/>
            <w:tcMar/>
          </w:tcPr>
          <w:p w:rsidR="00065D4C" w:rsidP="00065D4C" w:rsidRDefault="00065D4C" w14:paraId="2C8D472F" w14:textId="77777777"/>
        </w:tc>
        <w:tc>
          <w:tcPr>
            <w:tcW w:w="1257" w:type="dxa"/>
            <w:tcMar/>
          </w:tcPr>
          <w:p w:rsidR="00065D4C" w:rsidP="00065D4C" w:rsidRDefault="00065D4C" w14:paraId="4EE55097" w14:textId="77777777"/>
        </w:tc>
      </w:tr>
      <w:tr w:rsidR="00E908F2" w:rsidTr="2F391BD4" w14:paraId="2EE257AA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68AE7378" w14:textId="77777777"/>
        </w:tc>
        <w:tc>
          <w:tcPr>
            <w:tcW w:w="1636" w:type="dxa"/>
            <w:tcMar/>
          </w:tcPr>
          <w:p w:rsidR="00065D4C" w:rsidP="00065D4C" w:rsidRDefault="00065D4C" w14:paraId="33CE2273" w14:textId="77777777"/>
        </w:tc>
        <w:tc>
          <w:tcPr>
            <w:tcW w:w="1038" w:type="dxa"/>
            <w:tcMar/>
          </w:tcPr>
          <w:p w:rsidR="00065D4C" w:rsidP="00065D4C" w:rsidRDefault="00065D4C" w14:paraId="59CA3B16" w14:textId="77777777"/>
        </w:tc>
        <w:tc>
          <w:tcPr>
            <w:tcW w:w="1336" w:type="dxa"/>
            <w:tcMar/>
          </w:tcPr>
          <w:p w:rsidR="00065D4C" w:rsidP="00065D4C" w:rsidRDefault="00065D4C" w14:paraId="5CF92296" w14:textId="77777777"/>
        </w:tc>
        <w:tc>
          <w:tcPr>
            <w:tcW w:w="545" w:type="dxa"/>
            <w:tcMar/>
          </w:tcPr>
          <w:p w:rsidR="00065D4C" w:rsidP="00065D4C" w:rsidRDefault="00065D4C" w14:paraId="3BCBCB4C" w14:textId="77777777"/>
        </w:tc>
        <w:tc>
          <w:tcPr>
            <w:tcW w:w="546" w:type="dxa"/>
            <w:tcMar/>
          </w:tcPr>
          <w:p w:rsidR="00065D4C" w:rsidP="00065D4C" w:rsidRDefault="00065D4C" w14:paraId="5B48A671" w14:textId="77777777"/>
        </w:tc>
        <w:tc>
          <w:tcPr>
            <w:tcW w:w="609" w:type="dxa"/>
            <w:tcMar/>
          </w:tcPr>
          <w:p w:rsidR="00065D4C" w:rsidP="00065D4C" w:rsidRDefault="00065D4C" w14:paraId="675380AA" w14:textId="77777777"/>
        </w:tc>
        <w:tc>
          <w:tcPr>
            <w:tcW w:w="516" w:type="dxa"/>
            <w:tcMar/>
          </w:tcPr>
          <w:p w:rsidR="00065D4C" w:rsidP="00065D4C" w:rsidRDefault="00065D4C" w14:paraId="2D830042" w14:textId="77777777"/>
        </w:tc>
        <w:tc>
          <w:tcPr>
            <w:tcW w:w="634" w:type="dxa"/>
            <w:tcMar/>
          </w:tcPr>
          <w:p w:rsidR="00065D4C" w:rsidP="00065D4C" w:rsidRDefault="00065D4C" w14:paraId="70698875" w14:textId="77777777">
            <w:r>
              <w:t>O</w:t>
            </w:r>
          </w:p>
        </w:tc>
        <w:tc>
          <w:tcPr>
            <w:tcW w:w="497" w:type="dxa"/>
            <w:tcMar/>
          </w:tcPr>
          <w:p w:rsidR="00065D4C" w:rsidP="00065D4C" w:rsidRDefault="00065D4C" w14:paraId="46CCE917" w14:textId="77777777"/>
        </w:tc>
        <w:tc>
          <w:tcPr>
            <w:tcW w:w="546" w:type="dxa"/>
            <w:tcMar/>
          </w:tcPr>
          <w:p w:rsidR="00065D4C" w:rsidP="00065D4C" w:rsidRDefault="00065D4C" w14:paraId="70D96B49" w14:textId="77777777"/>
        </w:tc>
        <w:tc>
          <w:tcPr>
            <w:tcW w:w="546" w:type="dxa"/>
            <w:tcMar/>
          </w:tcPr>
          <w:p w:rsidR="00065D4C" w:rsidP="00065D4C" w:rsidRDefault="00065D4C" w14:paraId="162343FA" w14:textId="77777777"/>
        </w:tc>
        <w:tc>
          <w:tcPr>
            <w:tcW w:w="2148" w:type="dxa"/>
            <w:tcMar/>
          </w:tcPr>
          <w:p w:rsidR="00065D4C" w:rsidP="00065D4C" w:rsidRDefault="00065D4C" w14:paraId="07FC1835" w14:textId="77777777">
            <w:r>
              <w:t>Daily Corrected BM Unit Line Losses</w:t>
            </w:r>
          </w:p>
        </w:tc>
        <w:tc>
          <w:tcPr>
            <w:tcW w:w="869" w:type="dxa"/>
            <w:tcMar/>
          </w:tcPr>
          <w:p w:rsidR="00065D4C" w:rsidP="00065D4C" w:rsidRDefault="00065D4C" w14:paraId="44CD0D84" w14:textId="77777777"/>
        </w:tc>
        <w:tc>
          <w:tcPr>
            <w:tcW w:w="1257" w:type="dxa"/>
            <w:tcMar/>
          </w:tcPr>
          <w:p w:rsidR="00065D4C" w:rsidP="00065D4C" w:rsidRDefault="00065D4C" w14:paraId="0E5EEF3F" w14:textId="77777777"/>
        </w:tc>
      </w:tr>
      <w:tr w:rsidR="00E97B25" w:rsidTr="2F391BD4" w14:paraId="5B91B76C" w14:textId="77777777">
        <w:trPr>
          <w:trHeight w:val="300"/>
        </w:trPr>
        <w:tc>
          <w:tcPr>
            <w:tcW w:w="1977" w:type="dxa"/>
            <w:shd w:val="clear" w:color="auto" w:fill="70ADA3"/>
            <w:tcMar/>
          </w:tcPr>
          <w:p w:rsidR="00065D4C" w:rsidP="00065D4C" w:rsidRDefault="00065D4C" w14:paraId="1F852EB5" w14:textId="3BBF08CA">
            <w:r w:rsidR="00065D4C">
              <w:rPr/>
              <w:t>BM</w:t>
            </w:r>
            <w:r w:rsidR="55E976E5">
              <w:rPr/>
              <w:t>2</w:t>
            </w:r>
          </w:p>
        </w:tc>
        <w:tc>
          <w:tcPr>
            <w:tcW w:w="1636" w:type="dxa"/>
            <w:shd w:val="clear" w:color="auto" w:fill="70ADA3"/>
            <w:tcMar/>
          </w:tcPr>
          <w:p w:rsidR="00065D4C" w:rsidP="00065D4C" w:rsidRDefault="00065D4C" w14:paraId="53971CCC" w14:textId="7FC2FD71">
            <w:r>
              <w:t>BM Unit Energy by Settlement Period</w:t>
            </w:r>
          </w:p>
        </w:tc>
        <w:tc>
          <w:tcPr>
            <w:tcW w:w="1038" w:type="dxa"/>
            <w:shd w:val="clear" w:color="auto" w:fill="70ADA3"/>
            <w:tcMar/>
          </w:tcPr>
          <w:p w:rsidR="00065D4C" w:rsidP="00065D4C" w:rsidRDefault="00065D4C" w14:paraId="2CD2D122" w14:textId="77777777">
            <w:r>
              <w:t>1-*</w:t>
            </w:r>
          </w:p>
        </w:tc>
        <w:tc>
          <w:tcPr>
            <w:tcW w:w="1336" w:type="dxa"/>
            <w:shd w:val="clear" w:color="auto" w:fill="70ADA3"/>
            <w:tcMar/>
          </w:tcPr>
          <w:p w:rsidR="00065D4C" w:rsidP="00065D4C" w:rsidRDefault="00065D4C" w14:paraId="017DFA3C" w14:textId="77777777"/>
        </w:tc>
        <w:tc>
          <w:tcPr>
            <w:tcW w:w="545" w:type="dxa"/>
            <w:shd w:val="clear" w:color="auto" w:fill="70ADA3"/>
            <w:tcMar/>
          </w:tcPr>
          <w:p w:rsidR="00065D4C" w:rsidP="00065D4C" w:rsidRDefault="00065D4C" w14:paraId="486D2828" w14:textId="77777777"/>
        </w:tc>
        <w:tc>
          <w:tcPr>
            <w:tcW w:w="546" w:type="dxa"/>
            <w:shd w:val="clear" w:color="auto" w:fill="70ADA3"/>
            <w:tcMar/>
          </w:tcPr>
          <w:p w:rsidR="00065D4C" w:rsidP="00065D4C" w:rsidRDefault="00065D4C" w14:paraId="53A675FB" w14:textId="77777777">
            <w:r>
              <w:t>G</w:t>
            </w:r>
          </w:p>
        </w:tc>
        <w:tc>
          <w:tcPr>
            <w:tcW w:w="609" w:type="dxa"/>
            <w:shd w:val="clear" w:color="auto" w:fill="70ADA3"/>
            <w:tcMar/>
          </w:tcPr>
          <w:p w:rsidR="00065D4C" w:rsidP="00065D4C" w:rsidRDefault="00065D4C" w14:paraId="6DE2FEB1" w14:textId="77777777"/>
        </w:tc>
        <w:tc>
          <w:tcPr>
            <w:tcW w:w="516" w:type="dxa"/>
            <w:shd w:val="clear" w:color="auto" w:fill="70ADA3"/>
            <w:tcMar/>
          </w:tcPr>
          <w:p w:rsidR="00065D4C" w:rsidP="00065D4C" w:rsidRDefault="00065D4C" w14:paraId="7287B6D4" w14:textId="77777777"/>
        </w:tc>
        <w:tc>
          <w:tcPr>
            <w:tcW w:w="634" w:type="dxa"/>
            <w:shd w:val="clear" w:color="auto" w:fill="70ADA3"/>
            <w:tcMar/>
          </w:tcPr>
          <w:p w:rsidR="00065D4C" w:rsidP="00065D4C" w:rsidRDefault="00065D4C" w14:paraId="5022F28E" w14:textId="77777777"/>
        </w:tc>
        <w:tc>
          <w:tcPr>
            <w:tcW w:w="497" w:type="dxa"/>
            <w:shd w:val="clear" w:color="auto" w:fill="70ADA3"/>
            <w:tcMar/>
          </w:tcPr>
          <w:p w:rsidR="00065D4C" w:rsidP="00065D4C" w:rsidRDefault="00065D4C" w14:paraId="6B7FF49D" w14:textId="77777777"/>
        </w:tc>
        <w:tc>
          <w:tcPr>
            <w:tcW w:w="546" w:type="dxa"/>
            <w:shd w:val="clear" w:color="auto" w:fill="70ADA3"/>
            <w:tcMar/>
          </w:tcPr>
          <w:p w:rsidR="00065D4C" w:rsidP="00065D4C" w:rsidRDefault="00065D4C" w14:paraId="4CC059DA" w14:textId="77777777"/>
        </w:tc>
        <w:tc>
          <w:tcPr>
            <w:tcW w:w="546" w:type="dxa"/>
            <w:shd w:val="clear" w:color="auto" w:fill="70ADA3"/>
            <w:tcMar/>
          </w:tcPr>
          <w:p w:rsidR="00065D4C" w:rsidP="00065D4C" w:rsidRDefault="00065D4C" w14:paraId="41DA1215" w14:textId="77777777"/>
        </w:tc>
        <w:tc>
          <w:tcPr>
            <w:tcW w:w="2148" w:type="dxa"/>
            <w:shd w:val="clear" w:color="auto" w:fill="70ADA3"/>
            <w:tcMar/>
          </w:tcPr>
          <w:p w:rsidR="00065D4C" w:rsidP="00065D4C" w:rsidRDefault="00065D4C" w14:paraId="4CF13355" w14:textId="77777777"/>
        </w:tc>
        <w:tc>
          <w:tcPr>
            <w:tcW w:w="869" w:type="dxa"/>
            <w:shd w:val="clear" w:color="auto" w:fill="70ADA3"/>
            <w:tcMar/>
          </w:tcPr>
          <w:p w:rsidR="00065D4C" w:rsidP="00065D4C" w:rsidRDefault="00065D4C" w14:paraId="3DA529F9" w14:textId="77777777"/>
        </w:tc>
        <w:tc>
          <w:tcPr>
            <w:tcW w:w="1257" w:type="dxa"/>
            <w:shd w:val="clear" w:color="auto" w:fill="70ADA3"/>
            <w:tcMar/>
          </w:tcPr>
          <w:p w:rsidR="00065D4C" w:rsidP="00065D4C" w:rsidRDefault="00065D4C" w14:paraId="6CD137CE" w14:textId="77777777"/>
        </w:tc>
      </w:tr>
      <w:tr w:rsidR="00E908F2" w:rsidTr="2F391BD4" w14:paraId="7B4BCAFA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07E4BC8B" w14:textId="77777777"/>
        </w:tc>
        <w:tc>
          <w:tcPr>
            <w:tcW w:w="1636" w:type="dxa"/>
            <w:tcMar/>
          </w:tcPr>
          <w:p w:rsidR="00065D4C" w:rsidP="00065D4C" w:rsidRDefault="00065D4C" w14:paraId="34F1C49A" w14:textId="77777777"/>
        </w:tc>
        <w:tc>
          <w:tcPr>
            <w:tcW w:w="1038" w:type="dxa"/>
            <w:tcMar/>
          </w:tcPr>
          <w:p w:rsidR="00065D4C" w:rsidP="00065D4C" w:rsidRDefault="00065D4C" w14:paraId="6A956623" w14:textId="77777777"/>
        </w:tc>
        <w:tc>
          <w:tcPr>
            <w:tcW w:w="1336" w:type="dxa"/>
            <w:tcMar/>
          </w:tcPr>
          <w:p w:rsidR="00065D4C" w:rsidP="00065D4C" w:rsidRDefault="00065D4C" w14:paraId="05DBCD01" w14:textId="77777777"/>
        </w:tc>
        <w:tc>
          <w:tcPr>
            <w:tcW w:w="545" w:type="dxa"/>
            <w:tcMar/>
          </w:tcPr>
          <w:p w:rsidR="00065D4C" w:rsidP="00065D4C" w:rsidRDefault="00065D4C" w14:paraId="4F027B32" w14:textId="77777777"/>
        </w:tc>
        <w:tc>
          <w:tcPr>
            <w:tcW w:w="546" w:type="dxa"/>
            <w:tcMar/>
          </w:tcPr>
          <w:p w:rsidR="00065D4C" w:rsidP="00065D4C" w:rsidRDefault="00065D4C" w14:paraId="63FF2D74" w14:textId="77777777"/>
        </w:tc>
        <w:tc>
          <w:tcPr>
            <w:tcW w:w="609" w:type="dxa"/>
            <w:tcMar/>
          </w:tcPr>
          <w:p w:rsidR="00065D4C" w:rsidP="00065D4C" w:rsidRDefault="00065D4C" w14:paraId="2C8BB22A" w14:textId="77777777">
            <w:r>
              <w:t>1</w:t>
            </w:r>
          </w:p>
        </w:tc>
        <w:tc>
          <w:tcPr>
            <w:tcW w:w="516" w:type="dxa"/>
            <w:tcMar/>
          </w:tcPr>
          <w:p w:rsidR="00065D4C" w:rsidP="00065D4C" w:rsidRDefault="00065D4C" w14:paraId="3DCF3892" w14:textId="77777777"/>
        </w:tc>
        <w:tc>
          <w:tcPr>
            <w:tcW w:w="634" w:type="dxa"/>
            <w:tcMar/>
          </w:tcPr>
          <w:p w:rsidR="00065D4C" w:rsidP="00065D4C" w:rsidRDefault="00065D4C" w14:paraId="2787F392" w14:textId="77777777"/>
        </w:tc>
        <w:tc>
          <w:tcPr>
            <w:tcW w:w="497" w:type="dxa"/>
            <w:tcMar/>
          </w:tcPr>
          <w:p w:rsidR="00065D4C" w:rsidP="00065D4C" w:rsidRDefault="00065D4C" w14:paraId="5D068C59" w14:textId="77777777"/>
        </w:tc>
        <w:tc>
          <w:tcPr>
            <w:tcW w:w="546" w:type="dxa"/>
            <w:tcMar/>
          </w:tcPr>
          <w:p w:rsidR="00065D4C" w:rsidP="00065D4C" w:rsidRDefault="00065D4C" w14:paraId="341A276E" w14:textId="77777777"/>
        </w:tc>
        <w:tc>
          <w:tcPr>
            <w:tcW w:w="546" w:type="dxa"/>
            <w:tcMar/>
          </w:tcPr>
          <w:p w:rsidR="00065D4C" w:rsidP="00065D4C" w:rsidRDefault="00065D4C" w14:paraId="53BACD0F" w14:textId="77777777"/>
        </w:tc>
        <w:tc>
          <w:tcPr>
            <w:tcW w:w="2148" w:type="dxa"/>
            <w:tcMar/>
          </w:tcPr>
          <w:p w:rsidR="00065D4C" w:rsidP="00065D4C" w:rsidRDefault="00065D4C" w14:paraId="040B4537" w14:textId="77777777">
            <w:r>
              <w:t>BM Unit Id</w:t>
            </w:r>
          </w:p>
        </w:tc>
        <w:tc>
          <w:tcPr>
            <w:tcW w:w="869" w:type="dxa"/>
            <w:tcMar/>
          </w:tcPr>
          <w:p w:rsidR="00065D4C" w:rsidP="00065D4C" w:rsidRDefault="00065D4C" w14:paraId="4AE6BDC3" w14:textId="77777777"/>
        </w:tc>
        <w:tc>
          <w:tcPr>
            <w:tcW w:w="1257" w:type="dxa"/>
            <w:tcMar/>
          </w:tcPr>
          <w:p w:rsidR="00065D4C" w:rsidP="00065D4C" w:rsidRDefault="00065D4C" w14:paraId="6CDA7058" w14:textId="77777777"/>
        </w:tc>
      </w:tr>
      <w:tr w:rsidR="00E908F2" w:rsidTr="2F391BD4" w14:paraId="702703D8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1D7BD492" w14:textId="77777777"/>
        </w:tc>
        <w:tc>
          <w:tcPr>
            <w:tcW w:w="1636" w:type="dxa"/>
            <w:tcMar/>
          </w:tcPr>
          <w:p w:rsidR="00065D4C" w:rsidP="00065D4C" w:rsidRDefault="00065D4C" w14:paraId="1D1F4880" w14:textId="77777777"/>
        </w:tc>
        <w:tc>
          <w:tcPr>
            <w:tcW w:w="1038" w:type="dxa"/>
            <w:tcMar/>
          </w:tcPr>
          <w:p w:rsidR="00065D4C" w:rsidP="00065D4C" w:rsidRDefault="00065D4C" w14:paraId="0612E972" w14:textId="77777777"/>
        </w:tc>
        <w:tc>
          <w:tcPr>
            <w:tcW w:w="1336" w:type="dxa"/>
            <w:tcMar/>
          </w:tcPr>
          <w:p w:rsidR="00065D4C" w:rsidP="00065D4C" w:rsidRDefault="00065D4C" w14:paraId="4DFFF28C" w14:textId="77777777"/>
        </w:tc>
        <w:tc>
          <w:tcPr>
            <w:tcW w:w="545" w:type="dxa"/>
            <w:tcMar/>
          </w:tcPr>
          <w:p w:rsidR="00065D4C" w:rsidP="00065D4C" w:rsidRDefault="00065D4C" w14:paraId="66FCFE07" w14:textId="77777777"/>
        </w:tc>
        <w:tc>
          <w:tcPr>
            <w:tcW w:w="546" w:type="dxa"/>
            <w:tcMar/>
          </w:tcPr>
          <w:p w:rsidR="00065D4C" w:rsidP="00065D4C" w:rsidRDefault="00065D4C" w14:paraId="0CE5CD97" w14:textId="77777777"/>
        </w:tc>
        <w:tc>
          <w:tcPr>
            <w:tcW w:w="609" w:type="dxa"/>
            <w:tcMar/>
          </w:tcPr>
          <w:p w:rsidR="00065D4C" w:rsidP="00065D4C" w:rsidRDefault="00065D4C" w14:paraId="4BCBCC91" w14:textId="77777777">
            <w:r>
              <w:t>1</w:t>
            </w:r>
          </w:p>
        </w:tc>
        <w:tc>
          <w:tcPr>
            <w:tcW w:w="516" w:type="dxa"/>
            <w:tcMar/>
          </w:tcPr>
          <w:p w:rsidR="00065D4C" w:rsidP="00065D4C" w:rsidRDefault="00065D4C" w14:paraId="33A0AE41" w14:textId="77777777"/>
        </w:tc>
        <w:tc>
          <w:tcPr>
            <w:tcW w:w="634" w:type="dxa"/>
            <w:tcMar/>
          </w:tcPr>
          <w:p w:rsidR="00065D4C" w:rsidP="00065D4C" w:rsidRDefault="00065D4C" w14:paraId="061FEB43" w14:textId="77777777"/>
        </w:tc>
        <w:tc>
          <w:tcPr>
            <w:tcW w:w="497" w:type="dxa"/>
            <w:tcMar/>
          </w:tcPr>
          <w:p w:rsidR="00065D4C" w:rsidP="00065D4C" w:rsidRDefault="00065D4C" w14:paraId="188425CC" w14:textId="77777777"/>
        </w:tc>
        <w:tc>
          <w:tcPr>
            <w:tcW w:w="546" w:type="dxa"/>
            <w:tcMar/>
          </w:tcPr>
          <w:p w:rsidR="00065D4C" w:rsidP="00065D4C" w:rsidRDefault="00065D4C" w14:paraId="30563357" w14:textId="77777777"/>
        </w:tc>
        <w:tc>
          <w:tcPr>
            <w:tcW w:w="546" w:type="dxa"/>
            <w:tcMar/>
          </w:tcPr>
          <w:p w:rsidR="00065D4C" w:rsidP="00065D4C" w:rsidRDefault="00065D4C" w14:paraId="43F804A0" w14:textId="77777777"/>
        </w:tc>
        <w:tc>
          <w:tcPr>
            <w:tcW w:w="2148" w:type="dxa"/>
            <w:tcMar/>
          </w:tcPr>
          <w:p w:rsidR="00065D4C" w:rsidP="00065D4C" w:rsidRDefault="00065D4C" w14:paraId="4014FED6" w14:textId="77777777">
            <w:r>
              <w:t>Default BM Unit Flag</w:t>
            </w:r>
          </w:p>
        </w:tc>
        <w:tc>
          <w:tcPr>
            <w:tcW w:w="869" w:type="dxa"/>
            <w:tcMar/>
          </w:tcPr>
          <w:p w:rsidR="00065D4C" w:rsidP="00065D4C" w:rsidRDefault="00065D4C" w14:paraId="4200D767" w14:textId="77777777"/>
        </w:tc>
        <w:tc>
          <w:tcPr>
            <w:tcW w:w="1257" w:type="dxa"/>
            <w:tcMar/>
          </w:tcPr>
          <w:p w:rsidR="00065D4C" w:rsidP="00065D4C" w:rsidRDefault="00065D4C" w14:paraId="496217B0" w14:textId="77777777"/>
        </w:tc>
      </w:tr>
      <w:tr w:rsidR="00E97B25" w:rsidTr="2F391BD4" w14:paraId="30AEB2E8" w14:textId="77777777">
        <w:trPr>
          <w:trHeight w:val="300"/>
        </w:trPr>
        <w:tc>
          <w:tcPr>
            <w:tcW w:w="1977" w:type="dxa"/>
            <w:shd w:val="clear" w:color="auto" w:fill="70ADA3"/>
            <w:tcMar/>
          </w:tcPr>
          <w:p w:rsidR="00065D4C" w:rsidP="00065D4C" w:rsidRDefault="00065D4C" w14:paraId="2DD9CDE1" w14:textId="77777777">
            <w:r>
              <w:t>BMV</w:t>
            </w:r>
          </w:p>
        </w:tc>
        <w:tc>
          <w:tcPr>
            <w:tcW w:w="1636" w:type="dxa"/>
            <w:shd w:val="clear" w:color="auto" w:fill="70ADA3"/>
            <w:tcMar/>
          </w:tcPr>
          <w:p w:rsidR="00065D4C" w:rsidP="00065D4C" w:rsidRDefault="00065D4C" w14:paraId="2DE84051" w14:textId="77777777">
            <w:r>
              <w:t xml:space="preserve">Period BM Unit Total </w:t>
            </w:r>
            <w:r>
              <w:t>Allocated Volume</w:t>
            </w:r>
          </w:p>
        </w:tc>
        <w:tc>
          <w:tcPr>
            <w:tcW w:w="1038" w:type="dxa"/>
            <w:shd w:val="clear" w:color="auto" w:fill="70ADA3"/>
            <w:tcMar/>
          </w:tcPr>
          <w:p w:rsidR="00065D4C" w:rsidP="00065D4C" w:rsidRDefault="00065D4C" w14:paraId="2D39C705" w14:textId="77777777">
            <w:r>
              <w:t>1-*</w:t>
            </w:r>
          </w:p>
        </w:tc>
        <w:tc>
          <w:tcPr>
            <w:tcW w:w="1336" w:type="dxa"/>
            <w:shd w:val="clear" w:color="auto" w:fill="70ADA3"/>
            <w:tcMar/>
          </w:tcPr>
          <w:p w:rsidR="00065D4C" w:rsidP="00065D4C" w:rsidRDefault="00065D4C" w14:paraId="66C82AA8" w14:textId="77777777"/>
        </w:tc>
        <w:tc>
          <w:tcPr>
            <w:tcW w:w="545" w:type="dxa"/>
            <w:shd w:val="clear" w:color="auto" w:fill="70ADA3"/>
            <w:tcMar/>
          </w:tcPr>
          <w:p w:rsidR="00065D4C" w:rsidP="00065D4C" w:rsidRDefault="00065D4C" w14:paraId="4631F88E" w14:textId="77777777"/>
        </w:tc>
        <w:tc>
          <w:tcPr>
            <w:tcW w:w="546" w:type="dxa"/>
            <w:shd w:val="clear" w:color="auto" w:fill="70ADA3"/>
            <w:tcMar/>
          </w:tcPr>
          <w:p w:rsidR="00065D4C" w:rsidP="00065D4C" w:rsidRDefault="00065D4C" w14:paraId="4AF909B0" w14:textId="77777777"/>
        </w:tc>
        <w:tc>
          <w:tcPr>
            <w:tcW w:w="609" w:type="dxa"/>
            <w:shd w:val="clear" w:color="auto" w:fill="70ADA3"/>
            <w:tcMar/>
          </w:tcPr>
          <w:p w:rsidR="00065D4C" w:rsidP="00065D4C" w:rsidRDefault="00065D4C" w14:paraId="603327BC" w14:textId="77777777">
            <w:r>
              <w:t>G</w:t>
            </w:r>
          </w:p>
        </w:tc>
        <w:tc>
          <w:tcPr>
            <w:tcW w:w="516" w:type="dxa"/>
            <w:shd w:val="clear" w:color="auto" w:fill="70ADA3"/>
            <w:tcMar/>
          </w:tcPr>
          <w:p w:rsidR="00065D4C" w:rsidP="00065D4C" w:rsidRDefault="00065D4C" w14:paraId="4885100A" w14:textId="77777777"/>
        </w:tc>
        <w:tc>
          <w:tcPr>
            <w:tcW w:w="634" w:type="dxa"/>
            <w:shd w:val="clear" w:color="auto" w:fill="70ADA3"/>
            <w:tcMar/>
          </w:tcPr>
          <w:p w:rsidR="00065D4C" w:rsidP="00065D4C" w:rsidRDefault="00065D4C" w14:paraId="3D7CEA7F" w14:textId="77777777"/>
        </w:tc>
        <w:tc>
          <w:tcPr>
            <w:tcW w:w="497" w:type="dxa"/>
            <w:shd w:val="clear" w:color="auto" w:fill="70ADA3"/>
            <w:tcMar/>
          </w:tcPr>
          <w:p w:rsidR="00065D4C" w:rsidP="00065D4C" w:rsidRDefault="00065D4C" w14:paraId="6DF670E6" w14:textId="77777777"/>
        </w:tc>
        <w:tc>
          <w:tcPr>
            <w:tcW w:w="546" w:type="dxa"/>
            <w:shd w:val="clear" w:color="auto" w:fill="70ADA3"/>
            <w:tcMar/>
          </w:tcPr>
          <w:p w:rsidR="00065D4C" w:rsidP="00065D4C" w:rsidRDefault="00065D4C" w14:paraId="66597038" w14:textId="77777777"/>
        </w:tc>
        <w:tc>
          <w:tcPr>
            <w:tcW w:w="546" w:type="dxa"/>
            <w:shd w:val="clear" w:color="auto" w:fill="70ADA3"/>
            <w:tcMar/>
          </w:tcPr>
          <w:p w:rsidR="00065D4C" w:rsidP="00065D4C" w:rsidRDefault="00065D4C" w14:paraId="017458F3" w14:textId="77777777"/>
        </w:tc>
        <w:tc>
          <w:tcPr>
            <w:tcW w:w="2148" w:type="dxa"/>
            <w:shd w:val="clear" w:color="auto" w:fill="70ADA3"/>
            <w:tcMar/>
          </w:tcPr>
          <w:p w:rsidR="00065D4C" w:rsidP="00065D4C" w:rsidRDefault="00065D4C" w14:paraId="60086500" w14:textId="77777777"/>
        </w:tc>
        <w:tc>
          <w:tcPr>
            <w:tcW w:w="869" w:type="dxa"/>
            <w:shd w:val="clear" w:color="auto" w:fill="70ADA3"/>
            <w:tcMar/>
          </w:tcPr>
          <w:p w:rsidR="00065D4C" w:rsidP="00065D4C" w:rsidRDefault="00065D4C" w14:paraId="6A9BAC8F" w14:textId="77777777"/>
        </w:tc>
        <w:tc>
          <w:tcPr>
            <w:tcW w:w="1257" w:type="dxa"/>
            <w:shd w:val="clear" w:color="auto" w:fill="70ADA3"/>
            <w:tcMar/>
          </w:tcPr>
          <w:p w:rsidR="00065D4C" w:rsidP="00065D4C" w:rsidRDefault="00065D4C" w14:paraId="2C28ACFC" w14:textId="77777777"/>
        </w:tc>
      </w:tr>
      <w:tr w:rsidR="00E908F2" w:rsidTr="2F391BD4" w14:paraId="21F82C09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67525D00" w14:textId="77777777"/>
        </w:tc>
        <w:tc>
          <w:tcPr>
            <w:tcW w:w="1636" w:type="dxa"/>
            <w:tcMar/>
          </w:tcPr>
          <w:p w:rsidR="00065D4C" w:rsidP="00065D4C" w:rsidRDefault="00065D4C" w14:paraId="02A3EDED" w14:textId="77777777"/>
        </w:tc>
        <w:tc>
          <w:tcPr>
            <w:tcW w:w="1038" w:type="dxa"/>
            <w:tcMar/>
          </w:tcPr>
          <w:p w:rsidR="00065D4C" w:rsidP="00065D4C" w:rsidRDefault="00065D4C" w14:paraId="63B496E2" w14:textId="77777777"/>
        </w:tc>
        <w:tc>
          <w:tcPr>
            <w:tcW w:w="1336" w:type="dxa"/>
            <w:tcMar/>
          </w:tcPr>
          <w:p w:rsidR="00065D4C" w:rsidP="00065D4C" w:rsidRDefault="00065D4C" w14:paraId="3A871899" w14:textId="77777777"/>
        </w:tc>
        <w:tc>
          <w:tcPr>
            <w:tcW w:w="545" w:type="dxa"/>
            <w:tcMar/>
          </w:tcPr>
          <w:p w:rsidR="00065D4C" w:rsidP="00065D4C" w:rsidRDefault="00065D4C" w14:paraId="2F6D4EFB" w14:textId="77777777"/>
        </w:tc>
        <w:tc>
          <w:tcPr>
            <w:tcW w:w="546" w:type="dxa"/>
            <w:tcMar/>
          </w:tcPr>
          <w:p w:rsidR="00065D4C" w:rsidP="00065D4C" w:rsidRDefault="00065D4C" w14:paraId="035A956E" w14:textId="77777777"/>
        </w:tc>
        <w:tc>
          <w:tcPr>
            <w:tcW w:w="609" w:type="dxa"/>
            <w:tcMar/>
          </w:tcPr>
          <w:p w:rsidR="00065D4C" w:rsidP="00065D4C" w:rsidRDefault="00065D4C" w14:paraId="7BC35E71" w14:textId="77777777"/>
        </w:tc>
        <w:tc>
          <w:tcPr>
            <w:tcW w:w="516" w:type="dxa"/>
            <w:tcMar/>
          </w:tcPr>
          <w:p w:rsidR="00065D4C" w:rsidP="00065D4C" w:rsidRDefault="00065D4C" w14:paraId="195B4E72" w14:textId="77777777">
            <w:r>
              <w:t>1</w:t>
            </w:r>
          </w:p>
        </w:tc>
        <w:tc>
          <w:tcPr>
            <w:tcW w:w="634" w:type="dxa"/>
            <w:tcMar/>
          </w:tcPr>
          <w:p w:rsidR="00065D4C" w:rsidP="00065D4C" w:rsidRDefault="00065D4C" w14:paraId="264C1A0E" w14:textId="77777777"/>
        </w:tc>
        <w:tc>
          <w:tcPr>
            <w:tcW w:w="497" w:type="dxa"/>
            <w:tcMar/>
          </w:tcPr>
          <w:p w:rsidR="00065D4C" w:rsidP="00065D4C" w:rsidRDefault="00065D4C" w14:paraId="3DC20B7F" w14:textId="77777777"/>
        </w:tc>
        <w:tc>
          <w:tcPr>
            <w:tcW w:w="546" w:type="dxa"/>
            <w:tcMar/>
          </w:tcPr>
          <w:p w:rsidR="00065D4C" w:rsidP="00065D4C" w:rsidRDefault="00065D4C" w14:paraId="222C0D7E" w14:textId="77777777"/>
        </w:tc>
        <w:tc>
          <w:tcPr>
            <w:tcW w:w="546" w:type="dxa"/>
            <w:tcMar/>
          </w:tcPr>
          <w:p w:rsidR="00065D4C" w:rsidP="00065D4C" w:rsidRDefault="00065D4C" w14:paraId="2DE00C70" w14:textId="77777777"/>
        </w:tc>
        <w:tc>
          <w:tcPr>
            <w:tcW w:w="2148" w:type="dxa"/>
            <w:tcMar/>
          </w:tcPr>
          <w:p w:rsidR="00065D4C" w:rsidP="00065D4C" w:rsidRDefault="00065D4C" w14:paraId="559E314B" w14:textId="77777777">
            <w:r>
              <w:t>Settlement Period Id</w:t>
            </w:r>
          </w:p>
        </w:tc>
        <w:tc>
          <w:tcPr>
            <w:tcW w:w="869" w:type="dxa"/>
            <w:tcMar/>
          </w:tcPr>
          <w:p w:rsidR="00065D4C" w:rsidP="00065D4C" w:rsidRDefault="00065D4C" w14:paraId="0828AFE0" w14:textId="77777777"/>
        </w:tc>
        <w:tc>
          <w:tcPr>
            <w:tcW w:w="1257" w:type="dxa"/>
            <w:tcMar/>
          </w:tcPr>
          <w:p w:rsidR="00065D4C" w:rsidP="00065D4C" w:rsidRDefault="00065D4C" w14:paraId="7BBBDB27" w14:textId="77777777"/>
        </w:tc>
      </w:tr>
      <w:tr w:rsidR="00E908F2" w:rsidTr="2F391BD4" w14:paraId="415405B9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68285AC0" w14:textId="77777777"/>
        </w:tc>
        <w:tc>
          <w:tcPr>
            <w:tcW w:w="1636" w:type="dxa"/>
            <w:tcMar/>
          </w:tcPr>
          <w:p w:rsidR="00065D4C" w:rsidP="00065D4C" w:rsidRDefault="00065D4C" w14:paraId="63ED297C" w14:textId="77777777"/>
        </w:tc>
        <w:tc>
          <w:tcPr>
            <w:tcW w:w="1038" w:type="dxa"/>
            <w:tcMar/>
          </w:tcPr>
          <w:p w:rsidR="00065D4C" w:rsidP="00065D4C" w:rsidRDefault="00065D4C" w14:paraId="700A880C" w14:textId="77777777"/>
        </w:tc>
        <w:tc>
          <w:tcPr>
            <w:tcW w:w="1336" w:type="dxa"/>
            <w:tcMar/>
          </w:tcPr>
          <w:p w:rsidR="00065D4C" w:rsidP="00065D4C" w:rsidRDefault="00065D4C" w14:paraId="7D962636" w14:textId="77777777"/>
        </w:tc>
        <w:tc>
          <w:tcPr>
            <w:tcW w:w="545" w:type="dxa"/>
            <w:tcMar/>
          </w:tcPr>
          <w:p w:rsidR="00065D4C" w:rsidP="00065D4C" w:rsidRDefault="00065D4C" w14:paraId="2A552BBE" w14:textId="77777777"/>
        </w:tc>
        <w:tc>
          <w:tcPr>
            <w:tcW w:w="546" w:type="dxa"/>
            <w:tcMar/>
          </w:tcPr>
          <w:p w:rsidR="00065D4C" w:rsidP="00065D4C" w:rsidRDefault="00065D4C" w14:paraId="41558D7E" w14:textId="77777777"/>
        </w:tc>
        <w:tc>
          <w:tcPr>
            <w:tcW w:w="609" w:type="dxa"/>
            <w:tcMar/>
          </w:tcPr>
          <w:p w:rsidR="00065D4C" w:rsidP="00065D4C" w:rsidRDefault="00065D4C" w14:paraId="791C0BC8" w14:textId="77777777"/>
        </w:tc>
        <w:tc>
          <w:tcPr>
            <w:tcW w:w="516" w:type="dxa"/>
            <w:tcMar/>
          </w:tcPr>
          <w:p w:rsidR="00065D4C" w:rsidP="00065D4C" w:rsidRDefault="00065D4C" w14:paraId="475BD3FF" w14:textId="77777777">
            <w:r>
              <w:t>1</w:t>
            </w:r>
          </w:p>
        </w:tc>
        <w:tc>
          <w:tcPr>
            <w:tcW w:w="634" w:type="dxa"/>
            <w:tcMar/>
          </w:tcPr>
          <w:p w:rsidR="00065D4C" w:rsidP="00065D4C" w:rsidRDefault="00065D4C" w14:paraId="6109F0E2" w14:textId="77777777"/>
        </w:tc>
        <w:tc>
          <w:tcPr>
            <w:tcW w:w="497" w:type="dxa"/>
            <w:tcMar/>
          </w:tcPr>
          <w:p w:rsidR="00065D4C" w:rsidP="00065D4C" w:rsidRDefault="00065D4C" w14:paraId="39C05CC7" w14:textId="77777777"/>
        </w:tc>
        <w:tc>
          <w:tcPr>
            <w:tcW w:w="546" w:type="dxa"/>
            <w:tcMar/>
          </w:tcPr>
          <w:p w:rsidR="00065D4C" w:rsidP="00065D4C" w:rsidRDefault="00065D4C" w14:paraId="1EF533CB" w14:textId="77777777"/>
        </w:tc>
        <w:tc>
          <w:tcPr>
            <w:tcW w:w="546" w:type="dxa"/>
            <w:tcMar/>
          </w:tcPr>
          <w:p w:rsidR="00065D4C" w:rsidP="00065D4C" w:rsidRDefault="00065D4C" w14:paraId="22E2EB0F" w14:textId="77777777"/>
        </w:tc>
        <w:tc>
          <w:tcPr>
            <w:tcW w:w="2148" w:type="dxa"/>
            <w:tcMar/>
          </w:tcPr>
          <w:p w:rsidR="00065D4C" w:rsidP="00065D4C" w:rsidRDefault="00065D4C" w14:paraId="2366D962" w14:textId="77777777">
            <w:r>
              <w:t>Settlement Period Label</w:t>
            </w:r>
          </w:p>
        </w:tc>
        <w:tc>
          <w:tcPr>
            <w:tcW w:w="869" w:type="dxa"/>
            <w:tcMar/>
          </w:tcPr>
          <w:p w:rsidR="00065D4C" w:rsidP="00065D4C" w:rsidRDefault="00065D4C" w14:paraId="5F1A1ADB" w14:textId="77777777"/>
        </w:tc>
        <w:tc>
          <w:tcPr>
            <w:tcW w:w="1257" w:type="dxa"/>
            <w:tcMar/>
          </w:tcPr>
          <w:p w:rsidR="00065D4C" w:rsidP="00065D4C" w:rsidRDefault="00065D4C" w14:paraId="6D013848" w14:textId="77777777"/>
        </w:tc>
      </w:tr>
      <w:tr w:rsidR="00E908F2" w:rsidTr="2F391BD4" w14:paraId="3F3C5E91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4E3451DD" w14:textId="77777777"/>
        </w:tc>
        <w:tc>
          <w:tcPr>
            <w:tcW w:w="1636" w:type="dxa"/>
            <w:tcMar/>
          </w:tcPr>
          <w:p w:rsidR="00065D4C" w:rsidP="00065D4C" w:rsidRDefault="00065D4C" w14:paraId="48357CCD" w14:textId="77777777"/>
        </w:tc>
        <w:tc>
          <w:tcPr>
            <w:tcW w:w="1038" w:type="dxa"/>
            <w:tcMar/>
          </w:tcPr>
          <w:p w:rsidR="00065D4C" w:rsidP="00065D4C" w:rsidRDefault="00065D4C" w14:paraId="4701A56E" w14:textId="77777777"/>
        </w:tc>
        <w:tc>
          <w:tcPr>
            <w:tcW w:w="1336" w:type="dxa"/>
            <w:tcMar/>
          </w:tcPr>
          <w:p w:rsidR="00065D4C" w:rsidP="00065D4C" w:rsidRDefault="00065D4C" w14:paraId="25344873" w14:textId="77777777"/>
        </w:tc>
        <w:tc>
          <w:tcPr>
            <w:tcW w:w="545" w:type="dxa"/>
            <w:tcMar/>
          </w:tcPr>
          <w:p w:rsidR="00065D4C" w:rsidP="00065D4C" w:rsidRDefault="00065D4C" w14:paraId="61CC354C" w14:textId="77777777"/>
        </w:tc>
        <w:tc>
          <w:tcPr>
            <w:tcW w:w="546" w:type="dxa"/>
            <w:tcMar/>
          </w:tcPr>
          <w:p w:rsidR="00065D4C" w:rsidP="00065D4C" w:rsidRDefault="00065D4C" w14:paraId="7225966C" w14:textId="77777777"/>
        </w:tc>
        <w:tc>
          <w:tcPr>
            <w:tcW w:w="609" w:type="dxa"/>
            <w:tcMar/>
          </w:tcPr>
          <w:p w:rsidR="00065D4C" w:rsidP="00065D4C" w:rsidRDefault="00065D4C" w14:paraId="2708AA11" w14:textId="77777777"/>
        </w:tc>
        <w:tc>
          <w:tcPr>
            <w:tcW w:w="516" w:type="dxa"/>
            <w:tcMar/>
          </w:tcPr>
          <w:p w:rsidR="00065D4C" w:rsidDel="00197803" w:rsidP="00065D4C" w:rsidRDefault="00065D4C" w14:paraId="12711955" w14:textId="184DC8FF">
            <w:r>
              <w:t>1</w:t>
            </w:r>
          </w:p>
        </w:tc>
        <w:tc>
          <w:tcPr>
            <w:tcW w:w="634" w:type="dxa"/>
            <w:tcMar/>
          </w:tcPr>
          <w:p w:rsidR="00065D4C" w:rsidP="00065D4C" w:rsidRDefault="00065D4C" w14:paraId="17E58C7A" w14:textId="77777777"/>
        </w:tc>
        <w:tc>
          <w:tcPr>
            <w:tcW w:w="497" w:type="dxa"/>
            <w:tcMar/>
          </w:tcPr>
          <w:p w:rsidR="00065D4C" w:rsidP="00065D4C" w:rsidRDefault="00065D4C" w14:paraId="5C4AD971" w14:textId="77777777"/>
        </w:tc>
        <w:tc>
          <w:tcPr>
            <w:tcW w:w="546" w:type="dxa"/>
            <w:tcMar/>
          </w:tcPr>
          <w:p w:rsidR="00065D4C" w:rsidP="00065D4C" w:rsidRDefault="00065D4C" w14:paraId="3E84BBF0" w14:textId="77777777"/>
        </w:tc>
        <w:tc>
          <w:tcPr>
            <w:tcW w:w="546" w:type="dxa"/>
            <w:tcMar/>
          </w:tcPr>
          <w:p w:rsidR="00065D4C" w:rsidP="00065D4C" w:rsidRDefault="00065D4C" w14:paraId="052AB1A5" w14:textId="77777777"/>
        </w:tc>
        <w:tc>
          <w:tcPr>
            <w:tcW w:w="2148" w:type="dxa"/>
            <w:tcMar/>
          </w:tcPr>
          <w:p w:rsidR="00065D4C" w:rsidDel="00197803" w:rsidP="00065D4C" w:rsidRDefault="006E8850" w14:paraId="51EDB70B" w14:textId="26A88169">
            <w:r>
              <w:t>Uncorrected BM Unit's Period Level Consumption</w:t>
            </w:r>
          </w:p>
        </w:tc>
        <w:tc>
          <w:tcPr>
            <w:tcW w:w="869" w:type="dxa"/>
            <w:tcMar/>
          </w:tcPr>
          <w:p w:rsidR="00065D4C" w:rsidP="00065D4C" w:rsidRDefault="00065D4C" w14:paraId="2794125D" w14:textId="77777777"/>
        </w:tc>
        <w:tc>
          <w:tcPr>
            <w:tcW w:w="1257" w:type="dxa"/>
            <w:tcMar/>
          </w:tcPr>
          <w:p w:rsidR="00065D4C" w:rsidP="00065D4C" w:rsidRDefault="00065D4C" w14:paraId="76914CCD" w14:textId="0B7CD6E5"/>
        </w:tc>
      </w:tr>
      <w:tr w:rsidR="00E908F2" w:rsidTr="2F391BD4" w14:paraId="5B61A4CC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6CCA01D1" w14:textId="77777777"/>
        </w:tc>
        <w:tc>
          <w:tcPr>
            <w:tcW w:w="1636" w:type="dxa"/>
            <w:tcMar/>
          </w:tcPr>
          <w:p w:rsidR="00065D4C" w:rsidP="00065D4C" w:rsidRDefault="00065D4C" w14:paraId="1CB493B5" w14:textId="77777777"/>
        </w:tc>
        <w:tc>
          <w:tcPr>
            <w:tcW w:w="1038" w:type="dxa"/>
            <w:tcMar/>
          </w:tcPr>
          <w:p w:rsidR="00065D4C" w:rsidP="00065D4C" w:rsidRDefault="00065D4C" w14:paraId="56934611" w14:textId="77777777"/>
        </w:tc>
        <w:tc>
          <w:tcPr>
            <w:tcW w:w="1336" w:type="dxa"/>
            <w:tcMar/>
          </w:tcPr>
          <w:p w:rsidR="00065D4C" w:rsidP="00065D4C" w:rsidRDefault="00065D4C" w14:paraId="6AF3E6AB" w14:textId="77777777"/>
        </w:tc>
        <w:tc>
          <w:tcPr>
            <w:tcW w:w="545" w:type="dxa"/>
            <w:tcMar/>
          </w:tcPr>
          <w:p w:rsidR="00065D4C" w:rsidP="00065D4C" w:rsidRDefault="00065D4C" w14:paraId="29E52EED" w14:textId="77777777"/>
        </w:tc>
        <w:tc>
          <w:tcPr>
            <w:tcW w:w="546" w:type="dxa"/>
            <w:tcMar/>
          </w:tcPr>
          <w:p w:rsidR="00065D4C" w:rsidP="00065D4C" w:rsidRDefault="00065D4C" w14:paraId="5845F6DD" w14:textId="77777777"/>
        </w:tc>
        <w:tc>
          <w:tcPr>
            <w:tcW w:w="609" w:type="dxa"/>
            <w:tcMar/>
          </w:tcPr>
          <w:p w:rsidR="00065D4C" w:rsidP="00065D4C" w:rsidRDefault="00065D4C" w14:paraId="0F1C620B" w14:textId="77777777"/>
        </w:tc>
        <w:tc>
          <w:tcPr>
            <w:tcW w:w="516" w:type="dxa"/>
            <w:tcMar/>
          </w:tcPr>
          <w:p w:rsidR="00065D4C" w:rsidDel="00197803" w:rsidP="00065D4C" w:rsidRDefault="00065D4C" w14:paraId="4EE9E6BC" w14:textId="7B24AF08">
            <w:r>
              <w:t>1</w:t>
            </w:r>
          </w:p>
        </w:tc>
        <w:tc>
          <w:tcPr>
            <w:tcW w:w="634" w:type="dxa"/>
            <w:tcMar/>
          </w:tcPr>
          <w:p w:rsidR="00065D4C" w:rsidP="00065D4C" w:rsidRDefault="00065D4C" w14:paraId="7E45909C" w14:textId="77777777"/>
        </w:tc>
        <w:tc>
          <w:tcPr>
            <w:tcW w:w="497" w:type="dxa"/>
            <w:tcMar/>
          </w:tcPr>
          <w:p w:rsidR="00065D4C" w:rsidP="00065D4C" w:rsidRDefault="00065D4C" w14:paraId="4DC9BA77" w14:textId="77777777"/>
        </w:tc>
        <w:tc>
          <w:tcPr>
            <w:tcW w:w="546" w:type="dxa"/>
            <w:tcMar/>
          </w:tcPr>
          <w:p w:rsidR="00065D4C" w:rsidP="00065D4C" w:rsidRDefault="00065D4C" w14:paraId="4F034291" w14:textId="77777777"/>
        </w:tc>
        <w:tc>
          <w:tcPr>
            <w:tcW w:w="546" w:type="dxa"/>
            <w:tcMar/>
          </w:tcPr>
          <w:p w:rsidR="00065D4C" w:rsidP="00065D4C" w:rsidRDefault="00065D4C" w14:paraId="4B1D9EA0" w14:textId="77777777"/>
        </w:tc>
        <w:tc>
          <w:tcPr>
            <w:tcW w:w="2148" w:type="dxa"/>
            <w:tcMar/>
          </w:tcPr>
          <w:p w:rsidR="00065D4C" w:rsidDel="00197803" w:rsidP="00065D4C" w:rsidRDefault="00065D4C" w14:paraId="4A5B33D2" w14:textId="7CCFA5A2">
            <w:r w:rsidRPr="0079300C">
              <w:t>Uncorrected BM Unit's Period Level Consumption Losses</w:t>
            </w:r>
          </w:p>
        </w:tc>
        <w:tc>
          <w:tcPr>
            <w:tcW w:w="869" w:type="dxa"/>
            <w:tcMar/>
          </w:tcPr>
          <w:p w:rsidR="00065D4C" w:rsidP="00065D4C" w:rsidRDefault="00065D4C" w14:paraId="27DFD502" w14:textId="77777777"/>
        </w:tc>
        <w:tc>
          <w:tcPr>
            <w:tcW w:w="1257" w:type="dxa"/>
            <w:tcMar/>
          </w:tcPr>
          <w:p w:rsidR="00065D4C" w:rsidP="00065D4C" w:rsidRDefault="00065D4C" w14:paraId="50FB7FC6" w14:textId="77777777"/>
        </w:tc>
      </w:tr>
      <w:tr w:rsidR="00E908F2" w:rsidTr="2F391BD4" w14:paraId="0B2FE8C8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6E907277" w14:textId="77777777"/>
        </w:tc>
        <w:tc>
          <w:tcPr>
            <w:tcW w:w="1636" w:type="dxa"/>
            <w:tcMar/>
          </w:tcPr>
          <w:p w:rsidR="00065D4C" w:rsidP="00065D4C" w:rsidRDefault="00065D4C" w14:paraId="36842715" w14:textId="77777777"/>
        </w:tc>
        <w:tc>
          <w:tcPr>
            <w:tcW w:w="1038" w:type="dxa"/>
            <w:tcMar/>
          </w:tcPr>
          <w:p w:rsidR="00065D4C" w:rsidP="00065D4C" w:rsidRDefault="00065D4C" w14:paraId="06DC212E" w14:textId="77777777"/>
        </w:tc>
        <w:tc>
          <w:tcPr>
            <w:tcW w:w="1336" w:type="dxa"/>
            <w:tcMar/>
          </w:tcPr>
          <w:p w:rsidR="00065D4C" w:rsidP="00065D4C" w:rsidRDefault="00065D4C" w14:paraId="45F19F4D" w14:textId="77777777"/>
        </w:tc>
        <w:tc>
          <w:tcPr>
            <w:tcW w:w="545" w:type="dxa"/>
            <w:tcMar/>
          </w:tcPr>
          <w:p w:rsidR="00065D4C" w:rsidP="00065D4C" w:rsidRDefault="00065D4C" w14:paraId="617932A6" w14:textId="77777777"/>
        </w:tc>
        <w:tc>
          <w:tcPr>
            <w:tcW w:w="546" w:type="dxa"/>
            <w:tcMar/>
          </w:tcPr>
          <w:p w:rsidR="00065D4C" w:rsidP="00065D4C" w:rsidRDefault="00065D4C" w14:paraId="0198F6CE" w14:textId="77777777"/>
        </w:tc>
        <w:tc>
          <w:tcPr>
            <w:tcW w:w="609" w:type="dxa"/>
            <w:tcMar/>
          </w:tcPr>
          <w:p w:rsidR="00065D4C" w:rsidP="00065D4C" w:rsidRDefault="00065D4C" w14:paraId="6440F0E9" w14:textId="77777777"/>
        </w:tc>
        <w:tc>
          <w:tcPr>
            <w:tcW w:w="516" w:type="dxa"/>
            <w:tcMar/>
          </w:tcPr>
          <w:p w:rsidR="00065D4C" w:rsidDel="00197803" w:rsidP="00065D4C" w:rsidRDefault="00065D4C" w14:paraId="2A66FDB4" w14:textId="495BC249">
            <w:r>
              <w:t>1</w:t>
            </w:r>
          </w:p>
        </w:tc>
        <w:tc>
          <w:tcPr>
            <w:tcW w:w="634" w:type="dxa"/>
            <w:tcMar/>
          </w:tcPr>
          <w:p w:rsidR="00065D4C" w:rsidP="00065D4C" w:rsidRDefault="00065D4C" w14:paraId="4C1FA646" w14:textId="77777777"/>
        </w:tc>
        <w:tc>
          <w:tcPr>
            <w:tcW w:w="497" w:type="dxa"/>
            <w:tcMar/>
          </w:tcPr>
          <w:p w:rsidR="00065D4C" w:rsidP="00065D4C" w:rsidRDefault="00065D4C" w14:paraId="753ABAFF" w14:textId="77777777"/>
        </w:tc>
        <w:tc>
          <w:tcPr>
            <w:tcW w:w="546" w:type="dxa"/>
            <w:tcMar/>
          </w:tcPr>
          <w:p w:rsidR="00065D4C" w:rsidP="00065D4C" w:rsidRDefault="00065D4C" w14:paraId="6924B43B" w14:textId="77777777"/>
        </w:tc>
        <w:tc>
          <w:tcPr>
            <w:tcW w:w="546" w:type="dxa"/>
            <w:tcMar/>
          </w:tcPr>
          <w:p w:rsidR="00065D4C" w:rsidP="00065D4C" w:rsidRDefault="00065D4C" w14:paraId="40233558" w14:textId="77777777"/>
        </w:tc>
        <w:tc>
          <w:tcPr>
            <w:tcW w:w="2148" w:type="dxa"/>
            <w:tcMar/>
          </w:tcPr>
          <w:p w:rsidR="00065D4C" w:rsidDel="00197803" w:rsidP="00065D4C" w:rsidRDefault="00065D4C" w14:paraId="21C238C1" w14:textId="3E47D3AE">
            <w:r w:rsidRPr="0079300C">
              <w:t>Corrected Component Consumption</w:t>
            </w:r>
          </w:p>
        </w:tc>
        <w:tc>
          <w:tcPr>
            <w:tcW w:w="869" w:type="dxa"/>
            <w:tcMar/>
          </w:tcPr>
          <w:p w:rsidR="00065D4C" w:rsidP="00065D4C" w:rsidRDefault="00065D4C" w14:paraId="3307F80A" w14:textId="77777777"/>
        </w:tc>
        <w:tc>
          <w:tcPr>
            <w:tcW w:w="1257" w:type="dxa"/>
            <w:tcMar/>
          </w:tcPr>
          <w:p w:rsidR="00065D4C" w:rsidP="00065D4C" w:rsidRDefault="00065D4C" w14:paraId="53C36CC0" w14:textId="77777777"/>
        </w:tc>
      </w:tr>
      <w:tr w:rsidR="00E908F2" w:rsidTr="2F391BD4" w14:paraId="2E000B57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7B04ACB5" w14:textId="77777777"/>
        </w:tc>
        <w:tc>
          <w:tcPr>
            <w:tcW w:w="1636" w:type="dxa"/>
            <w:tcMar/>
          </w:tcPr>
          <w:p w:rsidR="00065D4C" w:rsidP="00065D4C" w:rsidRDefault="00065D4C" w14:paraId="7D628A58" w14:textId="77777777"/>
        </w:tc>
        <w:tc>
          <w:tcPr>
            <w:tcW w:w="1038" w:type="dxa"/>
            <w:tcMar/>
          </w:tcPr>
          <w:p w:rsidR="00065D4C" w:rsidP="00065D4C" w:rsidRDefault="00065D4C" w14:paraId="48625611" w14:textId="77777777"/>
        </w:tc>
        <w:tc>
          <w:tcPr>
            <w:tcW w:w="1336" w:type="dxa"/>
            <w:tcMar/>
          </w:tcPr>
          <w:p w:rsidR="00065D4C" w:rsidP="00065D4C" w:rsidRDefault="00065D4C" w14:paraId="7F8CAD01" w14:textId="77777777"/>
        </w:tc>
        <w:tc>
          <w:tcPr>
            <w:tcW w:w="545" w:type="dxa"/>
            <w:tcMar/>
          </w:tcPr>
          <w:p w:rsidR="00065D4C" w:rsidP="00065D4C" w:rsidRDefault="00065D4C" w14:paraId="52D5EF9B" w14:textId="77777777"/>
        </w:tc>
        <w:tc>
          <w:tcPr>
            <w:tcW w:w="546" w:type="dxa"/>
            <w:tcMar/>
          </w:tcPr>
          <w:p w:rsidR="00065D4C" w:rsidP="00065D4C" w:rsidRDefault="00065D4C" w14:paraId="7455EB0B" w14:textId="77777777"/>
        </w:tc>
        <w:tc>
          <w:tcPr>
            <w:tcW w:w="609" w:type="dxa"/>
            <w:tcMar/>
          </w:tcPr>
          <w:p w:rsidR="00065D4C" w:rsidP="00065D4C" w:rsidRDefault="00065D4C" w14:paraId="1F26E7C1" w14:textId="77777777"/>
        </w:tc>
        <w:tc>
          <w:tcPr>
            <w:tcW w:w="516" w:type="dxa"/>
            <w:tcMar/>
          </w:tcPr>
          <w:p w:rsidR="00065D4C" w:rsidDel="00197803" w:rsidP="00065D4C" w:rsidRDefault="00065D4C" w14:paraId="32959A2D" w14:textId="60395870">
            <w:r>
              <w:t>1</w:t>
            </w:r>
          </w:p>
        </w:tc>
        <w:tc>
          <w:tcPr>
            <w:tcW w:w="634" w:type="dxa"/>
            <w:tcMar/>
          </w:tcPr>
          <w:p w:rsidR="00065D4C" w:rsidP="00065D4C" w:rsidRDefault="00065D4C" w14:paraId="304879A1" w14:textId="77777777"/>
        </w:tc>
        <w:tc>
          <w:tcPr>
            <w:tcW w:w="497" w:type="dxa"/>
            <w:tcMar/>
          </w:tcPr>
          <w:p w:rsidR="00065D4C" w:rsidP="00065D4C" w:rsidRDefault="00065D4C" w14:paraId="676EE1B0" w14:textId="77777777"/>
        </w:tc>
        <w:tc>
          <w:tcPr>
            <w:tcW w:w="546" w:type="dxa"/>
            <w:tcMar/>
          </w:tcPr>
          <w:p w:rsidR="00065D4C" w:rsidP="00065D4C" w:rsidRDefault="00065D4C" w14:paraId="23D512BA" w14:textId="77777777"/>
        </w:tc>
        <w:tc>
          <w:tcPr>
            <w:tcW w:w="546" w:type="dxa"/>
            <w:tcMar/>
          </w:tcPr>
          <w:p w:rsidR="00065D4C" w:rsidP="00065D4C" w:rsidRDefault="00065D4C" w14:paraId="403C31BA" w14:textId="77777777"/>
        </w:tc>
        <w:tc>
          <w:tcPr>
            <w:tcW w:w="2148" w:type="dxa"/>
            <w:tcMar/>
          </w:tcPr>
          <w:p w:rsidR="00065D4C" w:rsidDel="00197803" w:rsidP="00065D4C" w:rsidRDefault="00065D4C" w14:paraId="604C8356" w14:textId="0463D412">
            <w:r w:rsidRPr="0079300C">
              <w:t>Corrected Component Losses</w:t>
            </w:r>
          </w:p>
        </w:tc>
        <w:tc>
          <w:tcPr>
            <w:tcW w:w="869" w:type="dxa"/>
            <w:tcMar/>
          </w:tcPr>
          <w:p w:rsidR="00065D4C" w:rsidP="00065D4C" w:rsidRDefault="00065D4C" w14:paraId="7257611E" w14:textId="77777777"/>
        </w:tc>
        <w:tc>
          <w:tcPr>
            <w:tcW w:w="1257" w:type="dxa"/>
            <w:tcMar/>
          </w:tcPr>
          <w:p w:rsidR="00065D4C" w:rsidP="00065D4C" w:rsidRDefault="00065D4C" w14:paraId="1D35A4CD" w14:textId="77777777"/>
        </w:tc>
      </w:tr>
      <w:tr w:rsidR="00E97B25" w:rsidTr="2F391BD4" w14:paraId="1A0ED6B9" w14:textId="77777777">
        <w:trPr>
          <w:trHeight w:val="300"/>
        </w:trPr>
        <w:tc>
          <w:tcPr>
            <w:tcW w:w="1977" w:type="dxa"/>
            <w:shd w:val="clear" w:color="auto" w:fill="70ADA3"/>
            <w:tcMar/>
          </w:tcPr>
          <w:p w:rsidR="00065D4C" w:rsidP="00065D4C" w:rsidRDefault="00065D4C" w14:paraId="066A3447" w14:textId="77777777">
            <w:r>
              <w:t>TL2</w:t>
            </w:r>
          </w:p>
        </w:tc>
        <w:tc>
          <w:tcPr>
            <w:tcW w:w="1636" w:type="dxa"/>
            <w:shd w:val="clear" w:color="auto" w:fill="70ADA3"/>
            <w:tcMar/>
          </w:tcPr>
          <w:p w:rsidR="00065D4C" w:rsidP="00065D4C" w:rsidRDefault="00065D4C" w14:paraId="7F4C8F72" w14:textId="748D565F">
            <w:r>
              <w:t>Daily Total 2 BM Unit Energy</w:t>
            </w:r>
          </w:p>
        </w:tc>
        <w:tc>
          <w:tcPr>
            <w:tcW w:w="1038" w:type="dxa"/>
            <w:shd w:val="clear" w:color="auto" w:fill="70ADA3"/>
            <w:tcMar/>
          </w:tcPr>
          <w:p w:rsidR="00065D4C" w:rsidP="00065D4C" w:rsidRDefault="00065D4C" w14:paraId="4A6F7120" w14:textId="77777777">
            <w:r>
              <w:t>1-1</w:t>
            </w:r>
          </w:p>
        </w:tc>
        <w:tc>
          <w:tcPr>
            <w:tcW w:w="1336" w:type="dxa"/>
            <w:shd w:val="clear" w:color="auto" w:fill="70ADA3"/>
            <w:tcMar/>
          </w:tcPr>
          <w:p w:rsidR="00065D4C" w:rsidP="00065D4C" w:rsidRDefault="00065D4C" w14:paraId="5822CD19" w14:textId="77777777"/>
        </w:tc>
        <w:tc>
          <w:tcPr>
            <w:tcW w:w="545" w:type="dxa"/>
            <w:shd w:val="clear" w:color="auto" w:fill="70ADA3"/>
            <w:tcMar/>
          </w:tcPr>
          <w:p w:rsidR="00065D4C" w:rsidP="00065D4C" w:rsidRDefault="00065D4C" w14:paraId="6D47760A" w14:textId="77777777"/>
        </w:tc>
        <w:tc>
          <w:tcPr>
            <w:tcW w:w="546" w:type="dxa"/>
            <w:shd w:val="clear" w:color="auto" w:fill="70ADA3"/>
            <w:tcMar/>
          </w:tcPr>
          <w:p w:rsidR="00065D4C" w:rsidP="00065D4C" w:rsidRDefault="00065D4C" w14:paraId="46541FEE" w14:textId="77777777"/>
        </w:tc>
        <w:tc>
          <w:tcPr>
            <w:tcW w:w="609" w:type="dxa"/>
            <w:shd w:val="clear" w:color="auto" w:fill="70ADA3"/>
            <w:tcMar/>
          </w:tcPr>
          <w:p w:rsidR="00065D4C" w:rsidP="00065D4C" w:rsidRDefault="00065D4C" w14:paraId="629EC692" w14:textId="77777777">
            <w:r>
              <w:t>G</w:t>
            </w:r>
          </w:p>
        </w:tc>
        <w:tc>
          <w:tcPr>
            <w:tcW w:w="516" w:type="dxa"/>
            <w:shd w:val="clear" w:color="auto" w:fill="70ADA3"/>
            <w:tcMar/>
          </w:tcPr>
          <w:p w:rsidR="00065D4C" w:rsidP="00065D4C" w:rsidRDefault="00065D4C" w14:paraId="3D0A7634" w14:textId="77777777"/>
        </w:tc>
        <w:tc>
          <w:tcPr>
            <w:tcW w:w="634" w:type="dxa"/>
            <w:shd w:val="clear" w:color="auto" w:fill="70ADA3"/>
            <w:tcMar/>
          </w:tcPr>
          <w:p w:rsidR="00065D4C" w:rsidP="00065D4C" w:rsidRDefault="00065D4C" w14:paraId="480AAAE3" w14:textId="77777777"/>
        </w:tc>
        <w:tc>
          <w:tcPr>
            <w:tcW w:w="497" w:type="dxa"/>
            <w:shd w:val="clear" w:color="auto" w:fill="70ADA3"/>
            <w:tcMar/>
          </w:tcPr>
          <w:p w:rsidR="00065D4C" w:rsidP="00065D4C" w:rsidRDefault="00065D4C" w14:paraId="615D263B" w14:textId="77777777"/>
        </w:tc>
        <w:tc>
          <w:tcPr>
            <w:tcW w:w="546" w:type="dxa"/>
            <w:shd w:val="clear" w:color="auto" w:fill="70ADA3"/>
            <w:tcMar/>
          </w:tcPr>
          <w:p w:rsidR="00065D4C" w:rsidP="00065D4C" w:rsidRDefault="00065D4C" w14:paraId="5FE46C25" w14:textId="77777777"/>
        </w:tc>
        <w:tc>
          <w:tcPr>
            <w:tcW w:w="546" w:type="dxa"/>
            <w:shd w:val="clear" w:color="auto" w:fill="70ADA3"/>
            <w:tcMar/>
          </w:tcPr>
          <w:p w:rsidR="00065D4C" w:rsidP="00065D4C" w:rsidRDefault="00065D4C" w14:paraId="662E2991" w14:textId="77777777"/>
        </w:tc>
        <w:tc>
          <w:tcPr>
            <w:tcW w:w="2148" w:type="dxa"/>
            <w:shd w:val="clear" w:color="auto" w:fill="70ADA3"/>
            <w:tcMar/>
          </w:tcPr>
          <w:p w:rsidR="00065D4C" w:rsidP="00065D4C" w:rsidRDefault="00065D4C" w14:paraId="6F6DCEE7" w14:textId="77777777"/>
        </w:tc>
        <w:tc>
          <w:tcPr>
            <w:tcW w:w="869" w:type="dxa"/>
            <w:shd w:val="clear" w:color="auto" w:fill="70ADA3"/>
            <w:tcMar/>
          </w:tcPr>
          <w:p w:rsidR="00065D4C" w:rsidP="00065D4C" w:rsidRDefault="00065D4C" w14:paraId="738F6CFE" w14:textId="77777777"/>
        </w:tc>
        <w:tc>
          <w:tcPr>
            <w:tcW w:w="1257" w:type="dxa"/>
            <w:shd w:val="clear" w:color="auto" w:fill="70ADA3"/>
            <w:tcMar/>
          </w:tcPr>
          <w:p w:rsidR="00065D4C" w:rsidP="00065D4C" w:rsidRDefault="00065D4C" w14:paraId="0E3612C3" w14:textId="77777777"/>
        </w:tc>
      </w:tr>
      <w:tr w:rsidR="00E908F2" w:rsidTr="2F391BD4" w14:paraId="707B5160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1428F0A7" w14:textId="77777777"/>
        </w:tc>
        <w:tc>
          <w:tcPr>
            <w:tcW w:w="1636" w:type="dxa"/>
            <w:tcMar/>
          </w:tcPr>
          <w:p w:rsidR="00065D4C" w:rsidP="00065D4C" w:rsidRDefault="00065D4C" w14:paraId="2050BD55" w14:textId="77777777"/>
        </w:tc>
        <w:tc>
          <w:tcPr>
            <w:tcW w:w="1038" w:type="dxa"/>
            <w:tcMar/>
          </w:tcPr>
          <w:p w:rsidR="00065D4C" w:rsidP="00065D4C" w:rsidRDefault="00065D4C" w14:paraId="6A22A52B" w14:textId="77777777"/>
        </w:tc>
        <w:tc>
          <w:tcPr>
            <w:tcW w:w="1336" w:type="dxa"/>
            <w:tcMar/>
          </w:tcPr>
          <w:p w:rsidR="00065D4C" w:rsidP="00065D4C" w:rsidRDefault="00065D4C" w14:paraId="45C09875" w14:textId="77777777"/>
        </w:tc>
        <w:tc>
          <w:tcPr>
            <w:tcW w:w="545" w:type="dxa"/>
            <w:tcMar/>
          </w:tcPr>
          <w:p w:rsidR="00065D4C" w:rsidP="00065D4C" w:rsidRDefault="00065D4C" w14:paraId="6CDC65EB" w14:textId="77777777"/>
        </w:tc>
        <w:tc>
          <w:tcPr>
            <w:tcW w:w="546" w:type="dxa"/>
            <w:tcMar/>
          </w:tcPr>
          <w:p w:rsidR="00065D4C" w:rsidP="00065D4C" w:rsidRDefault="00065D4C" w14:paraId="2D50532D" w14:textId="77777777"/>
        </w:tc>
        <w:tc>
          <w:tcPr>
            <w:tcW w:w="609" w:type="dxa"/>
            <w:tcMar/>
          </w:tcPr>
          <w:p w:rsidR="00065D4C" w:rsidP="00065D4C" w:rsidRDefault="00065D4C" w14:paraId="26746B7D" w14:textId="77777777"/>
        </w:tc>
        <w:tc>
          <w:tcPr>
            <w:tcW w:w="516" w:type="dxa"/>
            <w:tcMar/>
          </w:tcPr>
          <w:p w:rsidR="00065D4C" w:rsidP="00065D4C" w:rsidRDefault="00065D4C" w14:paraId="1B696D8E" w14:textId="77777777">
            <w:r>
              <w:t>1</w:t>
            </w:r>
          </w:p>
        </w:tc>
        <w:tc>
          <w:tcPr>
            <w:tcW w:w="634" w:type="dxa"/>
            <w:tcMar/>
          </w:tcPr>
          <w:p w:rsidR="00065D4C" w:rsidP="00065D4C" w:rsidRDefault="00065D4C" w14:paraId="418800B0" w14:textId="77777777"/>
        </w:tc>
        <w:tc>
          <w:tcPr>
            <w:tcW w:w="497" w:type="dxa"/>
            <w:tcMar/>
          </w:tcPr>
          <w:p w:rsidR="00065D4C" w:rsidP="00065D4C" w:rsidRDefault="00065D4C" w14:paraId="562855B0" w14:textId="77777777"/>
        </w:tc>
        <w:tc>
          <w:tcPr>
            <w:tcW w:w="546" w:type="dxa"/>
            <w:tcMar/>
          </w:tcPr>
          <w:p w:rsidR="00065D4C" w:rsidP="00065D4C" w:rsidRDefault="00065D4C" w14:paraId="7E7AB69A" w14:textId="77777777"/>
        </w:tc>
        <w:tc>
          <w:tcPr>
            <w:tcW w:w="546" w:type="dxa"/>
            <w:tcMar/>
          </w:tcPr>
          <w:p w:rsidR="00065D4C" w:rsidP="00065D4C" w:rsidRDefault="00065D4C" w14:paraId="38775929" w14:textId="77777777"/>
        </w:tc>
        <w:tc>
          <w:tcPr>
            <w:tcW w:w="2148" w:type="dxa"/>
            <w:tcMar/>
          </w:tcPr>
          <w:p w:rsidR="00065D4C" w:rsidP="00065D4C" w:rsidRDefault="00065D4C" w14:paraId="608E5B29" w14:textId="6D3773F8"/>
        </w:tc>
        <w:tc>
          <w:tcPr>
            <w:tcW w:w="869" w:type="dxa"/>
            <w:tcMar/>
          </w:tcPr>
          <w:p w:rsidR="00065D4C" w:rsidP="00065D4C" w:rsidRDefault="00065D4C" w14:paraId="0E0ED9E8" w14:textId="77777777"/>
        </w:tc>
        <w:tc>
          <w:tcPr>
            <w:tcW w:w="1257" w:type="dxa"/>
            <w:tcMar/>
          </w:tcPr>
          <w:p w:rsidR="00065D4C" w:rsidP="00065D4C" w:rsidRDefault="00065D4C" w14:paraId="5A4345F3" w14:textId="77777777"/>
        </w:tc>
      </w:tr>
      <w:tr w:rsidR="00E908F2" w:rsidTr="2F391BD4" w14:paraId="2EB81A84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472CC082" w14:textId="77777777"/>
        </w:tc>
        <w:tc>
          <w:tcPr>
            <w:tcW w:w="1636" w:type="dxa"/>
            <w:tcMar/>
          </w:tcPr>
          <w:p w:rsidR="00065D4C" w:rsidP="00065D4C" w:rsidRDefault="00065D4C" w14:paraId="3675C73A" w14:textId="77777777"/>
        </w:tc>
        <w:tc>
          <w:tcPr>
            <w:tcW w:w="1038" w:type="dxa"/>
            <w:tcMar/>
          </w:tcPr>
          <w:p w:rsidR="00065D4C" w:rsidP="00065D4C" w:rsidRDefault="00065D4C" w14:paraId="7277ECC7" w14:textId="77777777"/>
        </w:tc>
        <w:tc>
          <w:tcPr>
            <w:tcW w:w="1336" w:type="dxa"/>
            <w:tcMar/>
          </w:tcPr>
          <w:p w:rsidR="00065D4C" w:rsidP="00065D4C" w:rsidRDefault="00065D4C" w14:paraId="71AE6454" w14:textId="77777777"/>
        </w:tc>
        <w:tc>
          <w:tcPr>
            <w:tcW w:w="545" w:type="dxa"/>
            <w:tcMar/>
          </w:tcPr>
          <w:p w:rsidR="00065D4C" w:rsidP="00065D4C" w:rsidRDefault="00065D4C" w14:paraId="43136B93" w14:textId="77777777"/>
        </w:tc>
        <w:tc>
          <w:tcPr>
            <w:tcW w:w="546" w:type="dxa"/>
            <w:tcMar/>
          </w:tcPr>
          <w:p w:rsidR="00065D4C" w:rsidP="00065D4C" w:rsidRDefault="00065D4C" w14:paraId="2135056F" w14:textId="77777777"/>
        </w:tc>
        <w:tc>
          <w:tcPr>
            <w:tcW w:w="609" w:type="dxa"/>
            <w:tcMar/>
          </w:tcPr>
          <w:p w:rsidR="00065D4C" w:rsidP="00065D4C" w:rsidRDefault="00065D4C" w14:paraId="00ECADE2" w14:textId="77777777"/>
        </w:tc>
        <w:tc>
          <w:tcPr>
            <w:tcW w:w="516" w:type="dxa"/>
            <w:tcMar/>
          </w:tcPr>
          <w:p w:rsidR="00065D4C" w:rsidP="00065D4C" w:rsidRDefault="00065D4C" w14:paraId="32702CFB" w14:textId="77777777">
            <w:r>
              <w:t>1</w:t>
            </w:r>
          </w:p>
        </w:tc>
        <w:tc>
          <w:tcPr>
            <w:tcW w:w="634" w:type="dxa"/>
            <w:tcMar/>
          </w:tcPr>
          <w:p w:rsidR="00065D4C" w:rsidP="00065D4C" w:rsidRDefault="00065D4C" w14:paraId="60461305" w14:textId="77777777"/>
        </w:tc>
        <w:tc>
          <w:tcPr>
            <w:tcW w:w="497" w:type="dxa"/>
            <w:tcMar/>
          </w:tcPr>
          <w:p w:rsidR="00065D4C" w:rsidP="00065D4C" w:rsidRDefault="00065D4C" w14:paraId="570A21AC" w14:textId="77777777"/>
        </w:tc>
        <w:tc>
          <w:tcPr>
            <w:tcW w:w="546" w:type="dxa"/>
            <w:tcMar/>
          </w:tcPr>
          <w:p w:rsidR="00065D4C" w:rsidP="00065D4C" w:rsidRDefault="00065D4C" w14:paraId="6E52D402" w14:textId="77777777"/>
        </w:tc>
        <w:tc>
          <w:tcPr>
            <w:tcW w:w="546" w:type="dxa"/>
            <w:tcMar/>
          </w:tcPr>
          <w:p w:rsidR="00065D4C" w:rsidP="00065D4C" w:rsidRDefault="00065D4C" w14:paraId="0F516707" w14:textId="77777777"/>
        </w:tc>
        <w:tc>
          <w:tcPr>
            <w:tcW w:w="2148" w:type="dxa"/>
            <w:tcMar/>
          </w:tcPr>
          <w:p w:rsidR="00065D4C" w:rsidP="00065D4C" w:rsidRDefault="00065D4C" w14:paraId="02393929" w14:textId="0368DBDF"/>
        </w:tc>
        <w:tc>
          <w:tcPr>
            <w:tcW w:w="869" w:type="dxa"/>
            <w:tcMar/>
          </w:tcPr>
          <w:p w:rsidR="00065D4C" w:rsidP="00065D4C" w:rsidRDefault="00065D4C" w14:paraId="6313D4C8" w14:textId="77777777"/>
        </w:tc>
        <w:tc>
          <w:tcPr>
            <w:tcW w:w="1257" w:type="dxa"/>
            <w:tcMar/>
          </w:tcPr>
          <w:p w:rsidR="00065D4C" w:rsidP="00065D4C" w:rsidRDefault="00065D4C" w14:paraId="183D9767" w14:textId="77777777"/>
        </w:tc>
      </w:tr>
      <w:tr w:rsidR="00E908F2" w:rsidTr="2F391BD4" w14:paraId="3B61B7AE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4DC1D54F" w14:textId="77777777"/>
        </w:tc>
        <w:tc>
          <w:tcPr>
            <w:tcW w:w="1636" w:type="dxa"/>
            <w:tcMar/>
          </w:tcPr>
          <w:p w:rsidR="00065D4C" w:rsidP="00065D4C" w:rsidRDefault="00065D4C" w14:paraId="202111D7" w14:textId="77777777"/>
        </w:tc>
        <w:tc>
          <w:tcPr>
            <w:tcW w:w="1038" w:type="dxa"/>
            <w:tcMar/>
          </w:tcPr>
          <w:p w:rsidR="00065D4C" w:rsidP="00065D4C" w:rsidRDefault="00065D4C" w14:paraId="2FB62C4A" w14:textId="77777777"/>
        </w:tc>
        <w:tc>
          <w:tcPr>
            <w:tcW w:w="1336" w:type="dxa"/>
            <w:tcMar/>
          </w:tcPr>
          <w:p w:rsidR="00065D4C" w:rsidP="00065D4C" w:rsidRDefault="00065D4C" w14:paraId="7ACDDBC9" w14:textId="77777777"/>
        </w:tc>
        <w:tc>
          <w:tcPr>
            <w:tcW w:w="545" w:type="dxa"/>
            <w:tcMar/>
          </w:tcPr>
          <w:p w:rsidR="00065D4C" w:rsidP="00065D4C" w:rsidRDefault="00065D4C" w14:paraId="4675A41B" w14:textId="77777777"/>
        </w:tc>
        <w:tc>
          <w:tcPr>
            <w:tcW w:w="546" w:type="dxa"/>
            <w:tcMar/>
          </w:tcPr>
          <w:p w:rsidR="00065D4C" w:rsidP="00065D4C" w:rsidRDefault="00065D4C" w14:paraId="2A2583D7" w14:textId="77777777"/>
        </w:tc>
        <w:tc>
          <w:tcPr>
            <w:tcW w:w="609" w:type="dxa"/>
            <w:tcMar/>
          </w:tcPr>
          <w:p w:rsidR="00065D4C" w:rsidP="00065D4C" w:rsidRDefault="00065D4C" w14:paraId="7C3F9563" w14:textId="77777777"/>
        </w:tc>
        <w:tc>
          <w:tcPr>
            <w:tcW w:w="516" w:type="dxa"/>
            <w:tcMar/>
          </w:tcPr>
          <w:p w:rsidR="00065D4C" w:rsidP="00065D4C" w:rsidRDefault="00065D4C" w14:paraId="2E52DF57" w14:textId="4B57A010">
            <w:r>
              <w:t>1</w:t>
            </w:r>
          </w:p>
        </w:tc>
        <w:tc>
          <w:tcPr>
            <w:tcW w:w="634" w:type="dxa"/>
            <w:tcMar/>
          </w:tcPr>
          <w:p w:rsidR="00065D4C" w:rsidP="00065D4C" w:rsidRDefault="00065D4C" w14:paraId="3C4EE77E" w14:textId="77777777"/>
        </w:tc>
        <w:tc>
          <w:tcPr>
            <w:tcW w:w="497" w:type="dxa"/>
            <w:tcMar/>
          </w:tcPr>
          <w:p w:rsidR="00065D4C" w:rsidP="00065D4C" w:rsidRDefault="00065D4C" w14:paraId="3A13B347" w14:textId="77777777"/>
        </w:tc>
        <w:tc>
          <w:tcPr>
            <w:tcW w:w="546" w:type="dxa"/>
            <w:tcMar/>
          </w:tcPr>
          <w:p w:rsidR="00065D4C" w:rsidP="00065D4C" w:rsidRDefault="00065D4C" w14:paraId="20D170DA" w14:textId="77777777"/>
        </w:tc>
        <w:tc>
          <w:tcPr>
            <w:tcW w:w="546" w:type="dxa"/>
            <w:tcMar/>
          </w:tcPr>
          <w:p w:rsidR="00065D4C" w:rsidP="00065D4C" w:rsidRDefault="00065D4C" w14:paraId="1DE32EAB" w14:textId="77777777"/>
        </w:tc>
        <w:tc>
          <w:tcPr>
            <w:tcW w:w="2148" w:type="dxa"/>
            <w:tcMar/>
          </w:tcPr>
          <w:p w:rsidR="00065D4C" w:rsidP="00065D4C" w:rsidRDefault="00065D4C" w14:paraId="2F8216EF" w14:textId="2AEB3833">
            <w:r w:rsidRPr="0079300C">
              <w:t>Daily Uncorrected BM Unit's Period Level Consumption</w:t>
            </w:r>
          </w:p>
        </w:tc>
        <w:tc>
          <w:tcPr>
            <w:tcW w:w="869" w:type="dxa"/>
            <w:tcMar/>
          </w:tcPr>
          <w:p w:rsidR="00065D4C" w:rsidP="00065D4C" w:rsidRDefault="00065D4C" w14:paraId="2CB6AD3C" w14:textId="77777777"/>
        </w:tc>
        <w:tc>
          <w:tcPr>
            <w:tcW w:w="1257" w:type="dxa"/>
            <w:tcMar/>
          </w:tcPr>
          <w:p w:rsidR="00065D4C" w:rsidP="00065D4C" w:rsidRDefault="00065D4C" w14:paraId="7720AB8A" w14:textId="77777777"/>
        </w:tc>
      </w:tr>
      <w:tr w:rsidR="00E908F2" w:rsidTr="2F391BD4" w14:paraId="126BB2DF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05A56412" w14:textId="77777777"/>
        </w:tc>
        <w:tc>
          <w:tcPr>
            <w:tcW w:w="1636" w:type="dxa"/>
            <w:tcMar/>
          </w:tcPr>
          <w:p w:rsidR="00065D4C" w:rsidP="00065D4C" w:rsidRDefault="00065D4C" w14:paraId="34FCA75C" w14:textId="77777777"/>
        </w:tc>
        <w:tc>
          <w:tcPr>
            <w:tcW w:w="1038" w:type="dxa"/>
            <w:tcMar/>
          </w:tcPr>
          <w:p w:rsidR="00065D4C" w:rsidP="00065D4C" w:rsidRDefault="00065D4C" w14:paraId="5BAD3D53" w14:textId="77777777"/>
        </w:tc>
        <w:tc>
          <w:tcPr>
            <w:tcW w:w="1336" w:type="dxa"/>
            <w:tcMar/>
          </w:tcPr>
          <w:p w:rsidR="00065D4C" w:rsidP="00065D4C" w:rsidRDefault="00065D4C" w14:paraId="20168F3E" w14:textId="77777777"/>
        </w:tc>
        <w:tc>
          <w:tcPr>
            <w:tcW w:w="545" w:type="dxa"/>
            <w:tcMar/>
          </w:tcPr>
          <w:p w:rsidR="00065D4C" w:rsidP="00065D4C" w:rsidRDefault="00065D4C" w14:paraId="1C81FB31" w14:textId="77777777"/>
        </w:tc>
        <w:tc>
          <w:tcPr>
            <w:tcW w:w="546" w:type="dxa"/>
            <w:tcMar/>
          </w:tcPr>
          <w:p w:rsidR="00065D4C" w:rsidP="00065D4C" w:rsidRDefault="00065D4C" w14:paraId="418E4D15" w14:textId="77777777"/>
        </w:tc>
        <w:tc>
          <w:tcPr>
            <w:tcW w:w="609" w:type="dxa"/>
            <w:tcMar/>
          </w:tcPr>
          <w:p w:rsidR="00065D4C" w:rsidP="00065D4C" w:rsidRDefault="00065D4C" w14:paraId="0B300702" w14:textId="77777777"/>
        </w:tc>
        <w:tc>
          <w:tcPr>
            <w:tcW w:w="516" w:type="dxa"/>
            <w:tcMar/>
          </w:tcPr>
          <w:p w:rsidR="00065D4C" w:rsidP="00065D4C" w:rsidRDefault="00065D4C" w14:paraId="4C898C2D" w14:textId="7BA459E1">
            <w:r>
              <w:t>1</w:t>
            </w:r>
          </w:p>
        </w:tc>
        <w:tc>
          <w:tcPr>
            <w:tcW w:w="634" w:type="dxa"/>
            <w:tcMar/>
          </w:tcPr>
          <w:p w:rsidR="00065D4C" w:rsidP="00065D4C" w:rsidRDefault="00065D4C" w14:paraId="53D379E1" w14:textId="77777777"/>
        </w:tc>
        <w:tc>
          <w:tcPr>
            <w:tcW w:w="497" w:type="dxa"/>
            <w:tcMar/>
          </w:tcPr>
          <w:p w:rsidR="00065D4C" w:rsidP="00065D4C" w:rsidRDefault="00065D4C" w14:paraId="72F79D47" w14:textId="77777777"/>
        </w:tc>
        <w:tc>
          <w:tcPr>
            <w:tcW w:w="546" w:type="dxa"/>
            <w:tcMar/>
          </w:tcPr>
          <w:p w:rsidR="00065D4C" w:rsidP="00065D4C" w:rsidRDefault="00065D4C" w14:paraId="2059A641" w14:textId="77777777"/>
        </w:tc>
        <w:tc>
          <w:tcPr>
            <w:tcW w:w="546" w:type="dxa"/>
            <w:tcMar/>
          </w:tcPr>
          <w:p w:rsidR="00065D4C" w:rsidP="00065D4C" w:rsidRDefault="00065D4C" w14:paraId="2A4BD006" w14:textId="77777777"/>
        </w:tc>
        <w:tc>
          <w:tcPr>
            <w:tcW w:w="2148" w:type="dxa"/>
            <w:tcMar/>
          </w:tcPr>
          <w:p w:rsidR="00065D4C" w:rsidP="00065D4C" w:rsidRDefault="00065D4C" w14:paraId="397849CD" w14:textId="03430062">
            <w:r w:rsidRPr="0079300C">
              <w:t>Daily Uncorrected BM Unit's Period Level Consumption Losses</w:t>
            </w:r>
          </w:p>
        </w:tc>
        <w:tc>
          <w:tcPr>
            <w:tcW w:w="869" w:type="dxa"/>
            <w:tcMar/>
          </w:tcPr>
          <w:p w:rsidR="00065D4C" w:rsidP="00065D4C" w:rsidRDefault="00065D4C" w14:paraId="56B40C39" w14:textId="77777777"/>
        </w:tc>
        <w:tc>
          <w:tcPr>
            <w:tcW w:w="1257" w:type="dxa"/>
            <w:tcMar/>
          </w:tcPr>
          <w:p w:rsidR="00065D4C" w:rsidP="00065D4C" w:rsidRDefault="00065D4C" w14:paraId="5445BCE0" w14:textId="77777777"/>
        </w:tc>
      </w:tr>
      <w:tr w:rsidR="00E908F2" w:rsidTr="2F391BD4" w14:paraId="3CA3CB5F" w14:textId="77777777">
        <w:trPr>
          <w:trHeight w:val="300"/>
        </w:trPr>
        <w:tc>
          <w:tcPr>
            <w:tcW w:w="1977" w:type="dxa"/>
            <w:tcMar/>
          </w:tcPr>
          <w:p w:rsidR="00065D4C" w:rsidP="00065D4C" w:rsidRDefault="00065D4C" w14:paraId="41334082" w14:textId="77777777"/>
        </w:tc>
        <w:tc>
          <w:tcPr>
            <w:tcW w:w="1636" w:type="dxa"/>
            <w:tcMar/>
          </w:tcPr>
          <w:p w:rsidR="00065D4C" w:rsidP="00065D4C" w:rsidRDefault="00065D4C" w14:paraId="663E8CF9" w14:textId="77777777"/>
        </w:tc>
        <w:tc>
          <w:tcPr>
            <w:tcW w:w="1038" w:type="dxa"/>
            <w:tcMar/>
          </w:tcPr>
          <w:p w:rsidR="00065D4C" w:rsidP="00065D4C" w:rsidRDefault="00065D4C" w14:paraId="08B30CD2" w14:textId="77777777"/>
        </w:tc>
        <w:tc>
          <w:tcPr>
            <w:tcW w:w="1336" w:type="dxa"/>
            <w:tcMar/>
          </w:tcPr>
          <w:p w:rsidR="00065D4C" w:rsidP="00065D4C" w:rsidRDefault="00065D4C" w14:paraId="57FF7807" w14:textId="77777777"/>
        </w:tc>
        <w:tc>
          <w:tcPr>
            <w:tcW w:w="545" w:type="dxa"/>
            <w:tcMar/>
          </w:tcPr>
          <w:p w:rsidR="00065D4C" w:rsidP="00065D4C" w:rsidRDefault="00065D4C" w14:paraId="7EAC9708" w14:textId="77777777"/>
        </w:tc>
        <w:tc>
          <w:tcPr>
            <w:tcW w:w="546" w:type="dxa"/>
            <w:tcMar/>
          </w:tcPr>
          <w:p w:rsidR="00065D4C" w:rsidP="00065D4C" w:rsidRDefault="00065D4C" w14:paraId="3E2AFCBA" w14:textId="77777777"/>
        </w:tc>
        <w:tc>
          <w:tcPr>
            <w:tcW w:w="609" w:type="dxa"/>
            <w:tcMar/>
          </w:tcPr>
          <w:p w:rsidR="00065D4C" w:rsidP="00065D4C" w:rsidRDefault="00065D4C" w14:paraId="122E37ED" w14:textId="77777777"/>
        </w:tc>
        <w:tc>
          <w:tcPr>
            <w:tcW w:w="516" w:type="dxa"/>
            <w:tcMar/>
          </w:tcPr>
          <w:p w:rsidR="00065D4C" w:rsidP="00065D4C" w:rsidRDefault="00065D4C" w14:paraId="12243619" w14:textId="6B19054C">
            <w:r>
              <w:t>1</w:t>
            </w:r>
          </w:p>
        </w:tc>
        <w:tc>
          <w:tcPr>
            <w:tcW w:w="634" w:type="dxa"/>
            <w:tcMar/>
          </w:tcPr>
          <w:p w:rsidR="00065D4C" w:rsidP="00065D4C" w:rsidRDefault="00065D4C" w14:paraId="123C1D00" w14:textId="77777777"/>
        </w:tc>
        <w:tc>
          <w:tcPr>
            <w:tcW w:w="497" w:type="dxa"/>
            <w:tcMar/>
          </w:tcPr>
          <w:p w:rsidR="00065D4C" w:rsidP="00065D4C" w:rsidRDefault="00065D4C" w14:paraId="27313A28" w14:textId="77777777"/>
        </w:tc>
        <w:tc>
          <w:tcPr>
            <w:tcW w:w="546" w:type="dxa"/>
            <w:tcMar/>
          </w:tcPr>
          <w:p w:rsidR="00065D4C" w:rsidP="00065D4C" w:rsidRDefault="00065D4C" w14:paraId="2690CA01" w14:textId="77777777"/>
        </w:tc>
        <w:tc>
          <w:tcPr>
            <w:tcW w:w="546" w:type="dxa"/>
            <w:tcMar/>
          </w:tcPr>
          <w:p w:rsidR="00065D4C" w:rsidP="00065D4C" w:rsidRDefault="00065D4C" w14:paraId="1BA2480E" w14:textId="77777777"/>
        </w:tc>
        <w:tc>
          <w:tcPr>
            <w:tcW w:w="2148" w:type="dxa"/>
            <w:tcMar/>
          </w:tcPr>
          <w:p w:rsidR="00065D4C" w:rsidP="00065D4C" w:rsidRDefault="00065D4C" w14:paraId="3BB303B3" w14:textId="61C0920A">
            <w:r w:rsidRPr="0079300C">
              <w:t>Daily Corrected Component</w:t>
            </w:r>
          </w:p>
        </w:tc>
        <w:tc>
          <w:tcPr>
            <w:tcW w:w="869" w:type="dxa"/>
            <w:tcMar/>
          </w:tcPr>
          <w:p w:rsidR="00065D4C" w:rsidP="00065D4C" w:rsidRDefault="00065D4C" w14:paraId="5DA1AFDC" w14:textId="77777777"/>
        </w:tc>
        <w:tc>
          <w:tcPr>
            <w:tcW w:w="1257" w:type="dxa"/>
            <w:tcMar/>
          </w:tcPr>
          <w:p w:rsidR="00065D4C" w:rsidP="00065D4C" w:rsidRDefault="00065D4C" w14:paraId="1EE46FDA" w14:textId="77777777"/>
        </w:tc>
      </w:tr>
      <w:tr w:rsidR="00E47B3C" w:rsidTr="2F391BD4" w14:paraId="22FB125C" w14:textId="77777777">
        <w:trPr>
          <w:trHeight w:val="878"/>
        </w:trPr>
        <w:tc>
          <w:tcPr>
            <w:tcW w:w="1977" w:type="dxa"/>
            <w:tcMar/>
          </w:tcPr>
          <w:p w:rsidR="00065D4C" w:rsidP="00065D4C" w:rsidRDefault="00065D4C" w14:paraId="4B8FFF3F" w14:textId="77777777"/>
        </w:tc>
        <w:tc>
          <w:tcPr>
            <w:tcW w:w="1636" w:type="dxa"/>
            <w:tcMar/>
          </w:tcPr>
          <w:p w:rsidR="00065D4C" w:rsidP="00065D4C" w:rsidRDefault="00065D4C" w14:paraId="6E3FEB07" w14:textId="77777777"/>
        </w:tc>
        <w:tc>
          <w:tcPr>
            <w:tcW w:w="1038" w:type="dxa"/>
            <w:tcMar/>
          </w:tcPr>
          <w:p w:rsidR="00065D4C" w:rsidP="00065D4C" w:rsidRDefault="00065D4C" w14:paraId="25284EE6" w14:textId="77777777"/>
        </w:tc>
        <w:tc>
          <w:tcPr>
            <w:tcW w:w="1336" w:type="dxa"/>
            <w:tcMar/>
          </w:tcPr>
          <w:p w:rsidR="00065D4C" w:rsidP="00065D4C" w:rsidRDefault="00065D4C" w14:paraId="1667A200" w14:textId="77777777"/>
        </w:tc>
        <w:tc>
          <w:tcPr>
            <w:tcW w:w="545" w:type="dxa"/>
            <w:tcMar/>
          </w:tcPr>
          <w:p w:rsidR="00065D4C" w:rsidP="00065D4C" w:rsidRDefault="00065D4C" w14:paraId="20BEA8AD" w14:textId="77777777"/>
        </w:tc>
        <w:tc>
          <w:tcPr>
            <w:tcW w:w="546" w:type="dxa"/>
            <w:tcMar/>
          </w:tcPr>
          <w:p w:rsidR="00065D4C" w:rsidP="00065D4C" w:rsidRDefault="00065D4C" w14:paraId="4D59C40C" w14:textId="77777777"/>
        </w:tc>
        <w:tc>
          <w:tcPr>
            <w:tcW w:w="609" w:type="dxa"/>
            <w:tcMar/>
          </w:tcPr>
          <w:p w:rsidR="00065D4C" w:rsidP="00065D4C" w:rsidRDefault="00065D4C" w14:paraId="07C2D9FA" w14:textId="77777777"/>
        </w:tc>
        <w:tc>
          <w:tcPr>
            <w:tcW w:w="516" w:type="dxa"/>
            <w:tcMar/>
          </w:tcPr>
          <w:p w:rsidR="00065D4C" w:rsidP="00065D4C" w:rsidRDefault="00065D4C" w14:paraId="59310896" w14:textId="39ED187D">
            <w:r>
              <w:t>1</w:t>
            </w:r>
          </w:p>
        </w:tc>
        <w:tc>
          <w:tcPr>
            <w:tcW w:w="634" w:type="dxa"/>
            <w:tcMar/>
          </w:tcPr>
          <w:p w:rsidR="00065D4C" w:rsidP="00065D4C" w:rsidRDefault="00065D4C" w14:paraId="4923483F" w14:textId="77777777"/>
        </w:tc>
        <w:tc>
          <w:tcPr>
            <w:tcW w:w="497" w:type="dxa"/>
            <w:tcMar/>
          </w:tcPr>
          <w:p w:rsidR="00065D4C" w:rsidP="00065D4C" w:rsidRDefault="00065D4C" w14:paraId="699765FC" w14:textId="77777777"/>
        </w:tc>
        <w:tc>
          <w:tcPr>
            <w:tcW w:w="546" w:type="dxa"/>
            <w:tcMar/>
          </w:tcPr>
          <w:p w:rsidR="00065D4C" w:rsidP="00065D4C" w:rsidRDefault="00065D4C" w14:paraId="7030713A" w14:textId="77777777"/>
        </w:tc>
        <w:tc>
          <w:tcPr>
            <w:tcW w:w="546" w:type="dxa"/>
            <w:tcMar/>
          </w:tcPr>
          <w:p w:rsidR="00065D4C" w:rsidP="00065D4C" w:rsidRDefault="00065D4C" w14:paraId="0D74A181" w14:textId="77777777"/>
        </w:tc>
        <w:tc>
          <w:tcPr>
            <w:tcW w:w="2148" w:type="dxa"/>
            <w:tcMar/>
          </w:tcPr>
          <w:p w:rsidR="00065D4C" w:rsidP="00065D4C" w:rsidRDefault="00065D4C" w14:paraId="4E6486D6" w14:textId="5D06076C">
            <w:r w:rsidRPr="0079300C">
              <w:t>Daily Corrected Component Losses.</w:t>
            </w:r>
          </w:p>
        </w:tc>
        <w:tc>
          <w:tcPr>
            <w:tcW w:w="869" w:type="dxa"/>
            <w:tcMar/>
          </w:tcPr>
          <w:p w:rsidR="00065D4C" w:rsidP="00065D4C" w:rsidRDefault="00065D4C" w14:paraId="0195A9B2" w14:textId="77777777"/>
        </w:tc>
        <w:tc>
          <w:tcPr>
            <w:tcW w:w="1257" w:type="dxa"/>
            <w:tcMar/>
          </w:tcPr>
          <w:p w:rsidR="00065D4C" w:rsidP="00065D4C" w:rsidRDefault="00065D4C" w14:paraId="659BBEFE" w14:textId="77777777"/>
        </w:tc>
      </w:tr>
      <w:tr w:rsidRPr="00C829BB" w:rsidR="00E908F2" w:rsidTr="2F391BD4" w14:paraId="45810BB1" w14:textId="77777777">
        <w:trPr>
          <w:trHeight w:val="300"/>
        </w:trPr>
        <w:tc>
          <w:tcPr>
            <w:tcW w:w="1977" w:type="dxa"/>
            <w:tcMar/>
          </w:tcPr>
          <w:p w:rsidRPr="00C829BB" w:rsidR="00065D4C" w:rsidP="33CEB2E3" w:rsidRDefault="3B524601" w14:paraId="25C0A292" w14:textId="25387581">
            <w:pPr/>
            <w:r w:rsidR="3B524601">
              <w:rPr/>
              <w:t>BMU</w:t>
            </w:r>
          </w:p>
        </w:tc>
        <w:tc>
          <w:tcPr>
            <w:tcW w:w="1636" w:type="dxa"/>
            <w:tcMar/>
          </w:tcPr>
          <w:p w:rsidRPr="00C829BB" w:rsidR="00065D4C" w:rsidP="33CEB2E3" w:rsidRDefault="00E908F2" w14:paraId="6A296F90" w14:textId="7CDC1516">
            <w:pPr/>
            <w:r w:rsidR="00E908F2">
              <w:rPr/>
              <w:t>BM Unit</w:t>
            </w:r>
          </w:p>
        </w:tc>
        <w:tc>
          <w:tcPr>
            <w:tcW w:w="1038" w:type="dxa"/>
            <w:tcMar/>
          </w:tcPr>
          <w:p w:rsidRPr="00C829BB" w:rsidR="00065D4C" w:rsidP="33CEB2E3" w:rsidRDefault="0042481A" w14:paraId="52A9CDD0" w14:textId="0D1D1A6A">
            <w:pPr/>
            <w:r w:rsidR="0042481A">
              <w:rPr/>
              <w:t>0-*</w:t>
            </w:r>
          </w:p>
        </w:tc>
        <w:tc>
          <w:tcPr>
            <w:tcW w:w="1336" w:type="dxa"/>
            <w:tcMar/>
          </w:tcPr>
          <w:p w:rsidRPr="00C829BB" w:rsidR="00065D4C" w:rsidP="33CEB2E3" w:rsidRDefault="00065D4C" w14:paraId="574990FC" w14:textId="77777777">
            <w:pPr/>
          </w:p>
        </w:tc>
        <w:tc>
          <w:tcPr>
            <w:tcW w:w="545" w:type="dxa"/>
            <w:tcMar/>
          </w:tcPr>
          <w:p w:rsidRPr="00C829BB" w:rsidR="00065D4C" w:rsidP="33CEB2E3" w:rsidRDefault="00065D4C" w14:paraId="3C4BE704" w14:textId="77777777">
            <w:pPr/>
          </w:p>
        </w:tc>
        <w:tc>
          <w:tcPr>
            <w:tcW w:w="546" w:type="dxa"/>
            <w:tcMar/>
          </w:tcPr>
          <w:p w:rsidRPr="00C829BB" w:rsidR="00065D4C" w:rsidP="33CEB2E3" w:rsidRDefault="00065D4C" w14:paraId="46EA6BA1" w14:textId="0A9DFFC4">
            <w:pPr/>
          </w:p>
        </w:tc>
        <w:tc>
          <w:tcPr>
            <w:tcW w:w="609" w:type="dxa"/>
            <w:tcMar/>
          </w:tcPr>
          <w:p w:rsidRPr="00C829BB" w:rsidR="00065D4C" w:rsidP="33CEB2E3" w:rsidRDefault="00A97773" w14:paraId="2A2FDDE6" w14:textId="5E3EAE58">
            <w:pPr/>
            <w:r w:rsidR="00A97773">
              <w:rPr/>
              <w:t>G</w:t>
            </w:r>
          </w:p>
        </w:tc>
        <w:tc>
          <w:tcPr>
            <w:tcW w:w="516" w:type="dxa"/>
            <w:tcMar/>
          </w:tcPr>
          <w:p w:rsidRPr="00C829BB" w:rsidR="00065D4C" w:rsidP="33CEB2E3" w:rsidRDefault="00065D4C" w14:paraId="0960954D" w14:textId="207C5E69">
            <w:pPr/>
          </w:p>
        </w:tc>
        <w:tc>
          <w:tcPr>
            <w:tcW w:w="634" w:type="dxa"/>
            <w:tcMar/>
          </w:tcPr>
          <w:p w:rsidRPr="00C829BB" w:rsidR="00065D4C" w:rsidP="33CEB2E3" w:rsidRDefault="00065D4C" w14:paraId="594C6F28" w14:textId="77777777">
            <w:pPr/>
          </w:p>
        </w:tc>
        <w:tc>
          <w:tcPr>
            <w:tcW w:w="497" w:type="dxa"/>
            <w:tcMar/>
          </w:tcPr>
          <w:p w:rsidRPr="00C829BB" w:rsidR="00065D4C" w:rsidP="33CEB2E3" w:rsidRDefault="00065D4C" w14:paraId="6451369C" w14:textId="77777777">
            <w:pPr/>
          </w:p>
        </w:tc>
        <w:tc>
          <w:tcPr>
            <w:tcW w:w="546" w:type="dxa"/>
            <w:tcMar/>
          </w:tcPr>
          <w:p w:rsidRPr="00C829BB" w:rsidR="00065D4C" w:rsidP="33CEB2E3" w:rsidRDefault="00065D4C" w14:paraId="1AA8D9CA" w14:textId="77777777">
            <w:pPr/>
          </w:p>
        </w:tc>
        <w:tc>
          <w:tcPr>
            <w:tcW w:w="546" w:type="dxa"/>
            <w:tcMar/>
          </w:tcPr>
          <w:p w:rsidRPr="00C829BB" w:rsidR="00065D4C" w:rsidP="33CEB2E3" w:rsidRDefault="00065D4C" w14:paraId="5AB7C910" w14:textId="77777777">
            <w:pPr/>
          </w:p>
        </w:tc>
        <w:tc>
          <w:tcPr>
            <w:tcW w:w="2148" w:type="dxa"/>
            <w:tcMar/>
          </w:tcPr>
          <w:p w:rsidRPr="00C829BB" w:rsidR="00065D4C" w:rsidP="33CEB2E3" w:rsidRDefault="00065D4C" w14:paraId="57A94ADF" w14:textId="77777777">
            <w:pPr/>
          </w:p>
        </w:tc>
        <w:tc>
          <w:tcPr>
            <w:tcW w:w="869" w:type="dxa"/>
            <w:tcMar/>
          </w:tcPr>
          <w:p w:rsidRPr="00C829BB" w:rsidR="00065D4C" w:rsidP="00065D4C" w:rsidRDefault="00065D4C" w14:paraId="14AA219C" w14:textId="77777777">
            <w:pPr>
              <w:rPr>
                <w:highlight w:val="yellow"/>
              </w:rPr>
            </w:pPr>
          </w:p>
        </w:tc>
        <w:tc>
          <w:tcPr>
            <w:tcW w:w="1257" w:type="dxa"/>
            <w:tcMar/>
          </w:tcPr>
          <w:p w:rsidRPr="00C829BB" w:rsidR="00065D4C" w:rsidP="00065D4C" w:rsidRDefault="00065D4C" w14:paraId="5DD813EB" w14:textId="77777777">
            <w:pPr>
              <w:rPr>
                <w:highlight w:val="yellow"/>
              </w:rPr>
            </w:pPr>
          </w:p>
        </w:tc>
      </w:tr>
      <w:tr w:rsidRPr="00C829BB" w:rsidR="00A97773" w:rsidTr="2F391BD4" w14:paraId="450FD3C9" w14:textId="77777777">
        <w:trPr>
          <w:trHeight w:val="300"/>
        </w:trPr>
        <w:tc>
          <w:tcPr>
            <w:tcW w:w="1977" w:type="dxa"/>
            <w:tcMar/>
          </w:tcPr>
          <w:p w:rsidRPr="00C829BB" w:rsidR="00A97773" w:rsidP="33CEB2E3" w:rsidRDefault="00A97773" w14:paraId="5AC2D83B" w14:textId="77777777">
            <w:pPr/>
          </w:p>
        </w:tc>
        <w:tc>
          <w:tcPr>
            <w:tcW w:w="1636" w:type="dxa"/>
            <w:tcMar/>
          </w:tcPr>
          <w:p w:rsidRPr="00C829BB" w:rsidR="00A97773" w:rsidP="33CEB2E3" w:rsidRDefault="00A97773" w14:paraId="7FEE2EBD" w14:textId="77777777">
            <w:pPr/>
          </w:p>
        </w:tc>
        <w:tc>
          <w:tcPr>
            <w:tcW w:w="1038" w:type="dxa"/>
            <w:tcMar/>
          </w:tcPr>
          <w:p w:rsidRPr="00C829BB" w:rsidR="00A97773" w:rsidP="33CEB2E3" w:rsidRDefault="00A97773" w14:paraId="6F840AA8" w14:textId="77777777">
            <w:pPr/>
          </w:p>
        </w:tc>
        <w:tc>
          <w:tcPr>
            <w:tcW w:w="1336" w:type="dxa"/>
            <w:tcMar/>
          </w:tcPr>
          <w:p w:rsidRPr="00C829BB" w:rsidR="00A97773" w:rsidP="33CEB2E3" w:rsidRDefault="00A97773" w14:paraId="3799D4EE" w14:textId="77777777">
            <w:pPr/>
          </w:p>
        </w:tc>
        <w:tc>
          <w:tcPr>
            <w:tcW w:w="545" w:type="dxa"/>
            <w:tcMar/>
          </w:tcPr>
          <w:p w:rsidRPr="00C829BB" w:rsidR="00A97773" w:rsidP="33CEB2E3" w:rsidRDefault="00A97773" w14:paraId="238A78B8" w14:textId="77777777">
            <w:pPr/>
          </w:p>
        </w:tc>
        <w:tc>
          <w:tcPr>
            <w:tcW w:w="546" w:type="dxa"/>
            <w:tcMar/>
          </w:tcPr>
          <w:p w:rsidRPr="00C829BB" w:rsidR="00A97773" w:rsidP="33CEB2E3" w:rsidRDefault="00A97773" w14:paraId="1245DE8C" w14:textId="77777777">
            <w:pPr/>
          </w:p>
        </w:tc>
        <w:tc>
          <w:tcPr>
            <w:tcW w:w="609" w:type="dxa"/>
            <w:tcMar/>
          </w:tcPr>
          <w:p w:rsidRPr="00C829BB" w:rsidR="00A97773" w:rsidP="33CEB2E3" w:rsidRDefault="00A97773" w14:paraId="1D776113" w14:textId="77777777">
            <w:pPr/>
          </w:p>
        </w:tc>
        <w:tc>
          <w:tcPr>
            <w:tcW w:w="516" w:type="dxa"/>
            <w:tcMar/>
          </w:tcPr>
          <w:p w:rsidRPr="00C829BB" w:rsidR="00A97773" w:rsidP="33CEB2E3" w:rsidRDefault="00A97773" w14:paraId="07D3E2EF" w14:textId="527932D4">
            <w:pPr/>
            <w:r w:rsidR="00A97773">
              <w:rPr/>
              <w:t>1</w:t>
            </w:r>
          </w:p>
        </w:tc>
        <w:tc>
          <w:tcPr>
            <w:tcW w:w="634" w:type="dxa"/>
            <w:tcMar/>
          </w:tcPr>
          <w:p w:rsidRPr="00C829BB" w:rsidR="00A97773" w:rsidP="33CEB2E3" w:rsidRDefault="00A97773" w14:paraId="66B593CF" w14:textId="1F5A0BA7">
            <w:pPr/>
          </w:p>
        </w:tc>
        <w:tc>
          <w:tcPr>
            <w:tcW w:w="497" w:type="dxa"/>
            <w:tcMar/>
          </w:tcPr>
          <w:p w:rsidRPr="00C829BB" w:rsidR="00A97773" w:rsidP="33CEB2E3" w:rsidRDefault="00A97773" w14:paraId="5EF453C0" w14:textId="77777777">
            <w:pPr/>
          </w:p>
        </w:tc>
        <w:tc>
          <w:tcPr>
            <w:tcW w:w="546" w:type="dxa"/>
            <w:tcMar/>
          </w:tcPr>
          <w:p w:rsidRPr="00C829BB" w:rsidR="00A97773" w:rsidP="33CEB2E3" w:rsidRDefault="00A97773" w14:paraId="5E3DC7A3" w14:textId="77777777">
            <w:pPr/>
          </w:p>
        </w:tc>
        <w:tc>
          <w:tcPr>
            <w:tcW w:w="546" w:type="dxa"/>
            <w:tcMar/>
          </w:tcPr>
          <w:p w:rsidRPr="00C829BB" w:rsidR="00A97773" w:rsidP="33CEB2E3" w:rsidRDefault="00A97773" w14:paraId="03209EB9" w14:textId="77777777">
            <w:pPr/>
          </w:p>
        </w:tc>
        <w:tc>
          <w:tcPr>
            <w:tcW w:w="2148" w:type="dxa"/>
            <w:tcMar/>
          </w:tcPr>
          <w:p w:rsidRPr="00C829BB" w:rsidR="00A97773" w:rsidP="33CEB2E3" w:rsidRDefault="00A97773" w14:paraId="1575BEE8" w14:textId="2D7B14D8">
            <w:pPr/>
            <w:r w:rsidR="00A97773">
              <w:rPr/>
              <w:t>BM Unit Id</w:t>
            </w:r>
          </w:p>
        </w:tc>
        <w:tc>
          <w:tcPr>
            <w:tcW w:w="869" w:type="dxa"/>
            <w:tcMar/>
          </w:tcPr>
          <w:p w:rsidRPr="00C829BB" w:rsidR="00A97773" w:rsidP="00A97773" w:rsidRDefault="00A97773" w14:paraId="61297764" w14:textId="77777777">
            <w:pPr>
              <w:rPr>
                <w:highlight w:val="yellow"/>
              </w:rPr>
            </w:pPr>
          </w:p>
        </w:tc>
        <w:tc>
          <w:tcPr>
            <w:tcW w:w="1257" w:type="dxa"/>
            <w:tcMar/>
          </w:tcPr>
          <w:p w:rsidRPr="00C829BB" w:rsidR="00A97773" w:rsidP="00A97773" w:rsidRDefault="00A97773" w14:paraId="0ED60F26" w14:textId="77777777">
            <w:pPr>
              <w:rPr>
                <w:highlight w:val="yellow"/>
              </w:rPr>
            </w:pPr>
          </w:p>
        </w:tc>
      </w:tr>
      <w:tr w:rsidRPr="00C829BB" w:rsidR="00A97773" w:rsidTr="2F391BD4" w14:paraId="550CBD93" w14:textId="77777777">
        <w:trPr>
          <w:trHeight w:val="300"/>
        </w:trPr>
        <w:tc>
          <w:tcPr>
            <w:tcW w:w="1977" w:type="dxa"/>
            <w:tcMar/>
          </w:tcPr>
          <w:p w:rsidRPr="00C829BB" w:rsidR="00A97773" w:rsidP="33CEB2E3" w:rsidRDefault="00A97773" w14:paraId="7C8C5E3E" w14:textId="77777777">
            <w:pPr/>
          </w:p>
        </w:tc>
        <w:tc>
          <w:tcPr>
            <w:tcW w:w="1636" w:type="dxa"/>
            <w:tcMar/>
          </w:tcPr>
          <w:p w:rsidRPr="00C829BB" w:rsidR="00A97773" w:rsidP="33CEB2E3" w:rsidRDefault="00A97773" w14:paraId="30087A51" w14:textId="77777777">
            <w:pPr/>
          </w:p>
        </w:tc>
        <w:tc>
          <w:tcPr>
            <w:tcW w:w="1038" w:type="dxa"/>
            <w:tcMar/>
          </w:tcPr>
          <w:p w:rsidRPr="00C829BB" w:rsidR="00A97773" w:rsidP="33CEB2E3" w:rsidRDefault="00A97773" w14:paraId="504950C3" w14:textId="77777777">
            <w:pPr/>
          </w:p>
        </w:tc>
        <w:tc>
          <w:tcPr>
            <w:tcW w:w="1336" w:type="dxa"/>
            <w:tcMar/>
          </w:tcPr>
          <w:p w:rsidRPr="00C829BB" w:rsidR="00A97773" w:rsidP="33CEB2E3" w:rsidRDefault="00A97773" w14:paraId="27AC32CA" w14:textId="77777777">
            <w:pPr/>
          </w:p>
        </w:tc>
        <w:tc>
          <w:tcPr>
            <w:tcW w:w="545" w:type="dxa"/>
            <w:tcMar/>
          </w:tcPr>
          <w:p w:rsidRPr="00C829BB" w:rsidR="00A97773" w:rsidP="33CEB2E3" w:rsidRDefault="00A97773" w14:paraId="14254315" w14:textId="77777777">
            <w:pPr/>
          </w:p>
        </w:tc>
        <w:tc>
          <w:tcPr>
            <w:tcW w:w="546" w:type="dxa"/>
            <w:tcMar/>
          </w:tcPr>
          <w:p w:rsidRPr="00C829BB" w:rsidR="00A97773" w:rsidP="33CEB2E3" w:rsidRDefault="00A97773" w14:paraId="748B2BFB" w14:textId="77777777">
            <w:pPr/>
          </w:p>
        </w:tc>
        <w:tc>
          <w:tcPr>
            <w:tcW w:w="609" w:type="dxa"/>
            <w:tcMar/>
          </w:tcPr>
          <w:p w:rsidRPr="00C829BB" w:rsidR="00A97773" w:rsidP="33CEB2E3" w:rsidRDefault="00A97773" w14:paraId="1A233499" w14:textId="77777777">
            <w:pPr/>
          </w:p>
        </w:tc>
        <w:tc>
          <w:tcPr>
            <w:tcW w:w="516" w:type="dxa"/>
            <w:tcMar/>
          </w:tcPr>
          <w:p w:rsidRPr="00C829BB" w:rsidR="00A97773" w:rsidP="33CEB2E3" w:rsidRDefault="00A97773" w14:paraId="53A58129" w14:textId="0E9FC69C">
            <w:pPr/>
            <w:r w:rsidR="00A97773">
              <w:rPr/>
              <w:t>1</w:t>
            </w:r>
          </w:p>
        </w:tc>
        <w:tc>
          <w:tcPr>
            <w:tcW w:w="634" w:type="dxa"/>
            <w:tcMar/>
          </w:tcPr>
          <w:p w:rsidRPr="00C829BB" w:rsidR="00A97773" w:rsidP="33CEB2E3" w:rsidRDefault="00A97773" w14:paraId="0F58E8D9" w14:textId="5C7DDB16">
            <w:pPr/>
          </w:p>
        </w:tc>
        <w:tc>
          <w:tcPr>
            <w:tcW w:w="497" w:type="dxa"/>
            <w:tcMar/>
          </w:tcPr>
          <w:p w:rsidRPr="00C829BB" w:rsidR="00A97773" w:rsidP="33CEB2E3" w:rsidRDefault="00A97773" w14:paraId="60E99656" w14:textId="77777777">
            <w:pPr/>
          </w:p>
        </w:tc>
        <w:tc>
          <w:tcPr>
            <w:tcW w:w="546" w:type="dxa"/>
            <w:tcMar/>
          </w:tcPr>
          <w:p w:rsidRPr="00C829BB" w:rsidR="00A97773" w:rsidP="33CEB2E3" w:rsidRDefault="00A97773" w14:paraId="7C394259" w14:textId="77777777">
            <w:pPr/>
          </w:p>
        </w:tc>
        <w:tc>
          <w:tcPr>
            <w:tcW w:w="546" w:type="dxa"/>
            <w:tcMar/>
          </w:tcPr>
          <w:p w:rsidRPr="00C829BB" w:rsidR="00A97773" w:rsidP="33CEB2E3" w:rsidRDefault="00A97773" w14:paraId="3BB339C2" w14:textId="77777777">
            <w:pPr/>
          </w:p>
        </w:tc>
        <w:tc>
          <w:tcPr>
            <w:tcW w:w="2148" w:type="dxa"/>
            <w:tcMar/>
          </w:tcPr>
          <w:p w:rsidRPr="00C829BB" w:rsidR="00A97773" w:rsidP="33CEB2E3" w:rsidRDefault="00A97773" w14:paraId="65BB90D4" w14:textId="08663543">
            <w:pPr/>
            <w:r w:rsidR="00A97773">
              <w:rPr/>
              <w:t>Default BM Unit Flag</w:t>
            </w:r>
          </w:p>
        </w:tc>
        <w:tc>
          <w:tcPr>
            <w:tcW w:w="869" w:type="dxa"/>
            <w:tcMar/>
          </w:tcPr>
          <w:p w:rsidRPr="00C829BB" w:rsidR="00A97773" w:rsidP="00A97773" w:rsidRDefault="00A97773" w14:paraId="67B00E8C" w14:textId="77777777">
            <w:pPr>
              <w:rPr>
                <w:highlight w:val="yellow"/>
              </w:rPr>
            </w:pPr>
          </w:p>
        </w:tc>
        <w:tc>
          <w:tcPr>
            <w:tcW w:w="1257" w:type="dxa"/>
            <w:tcMar/>
          </w:tcPr>
          <w:p w:rsidRPr="00C829BB" w:rsidR="00A97773" w:rsidP="00A97773" w:rsidRDefault="00A97773" w14:paraId="682B0286" w14:textId="77777777">
            <w:pPr>
              <w:rPr>
                <w:highlight w:val="yellow"/>
              </w:rPr>
            </w:pPr>
          </w:p>
        </w:tc>
      </w:tr>
      <w:tr w:rsidRPr="00C829BB" w:rsidR="00A97773" w:rsidTr="2F391BD4" w14:paraId="00B1CBA0" w14:textId="77777777">
        <w:trPr>
          <w:trHeight w:val="300"/>
        </w:trPr>
        <w:tc>
          <w:tcPr>
            <w:tcW w:w="1977" w:type="dxa"/>
            <w:tcMar/>
          </w:tcPr>
          <w:p w:rsidRPr="00C829BB" w:rsidR="00A97773" w:rsidP="33CEB2E3" w:rsidRDefault="00A97773" w14:paraId="6301C423" w14:textId="77777777">
            <w:pPr/>
          </w:p>
        </w:tc>
        <w:tc>
          <w:tcPr>
            <w:tcW w:w="1636" w:type="dxa"/>
            <w:tcMar/>
          </w:tcPr>
          <w:p w:rsidRPr="00C829BB" w:rsidR="00A97773" w:rsidP="33CEB2E3" w:rsidRDefault="00A97773" w14:paraId="55CE6E7F" w14:textId="77777777">
            <w:pPr/>
          </w:p>
        </w:tc>
        <w:tc>
          <w:tcPr>
            <w:tcW w:w="1038" w:type="dxa"/>
            <w:tcMar/>
          </w:tcPr>
          <w:p w:rsidRPr="00C829BB" w:rsidR="00A97773" w:rsidP="33CEB2E3" w:rsidRDefault="00A97773" w14:paraId="6B71DAAC" w14:textId="77777777">
            <w:pPr/>
          </w:p>
        </w:tc>
        <w:tc>
          <w:tcPr>
            <w:tcW w:w="1336" w:type="dxa"/>
            <w:tcMar/>
          </w:tcPr>
          <w:p w:rsidRPr="00C829BB" w:rsidR="00A97773" w:rsidP="33CEB2E3" w:rsidRDefault="00A97773" w14:paraId="09DEDED7" w14:textId="77777777">
            <w:pPr/>
          </w:p>
        </w:tc>
        <w:tc>
          <w:tcPr>
            <w:tcW w:w="545" w:type="dxa"/>
            <w:tcMar/>
          </w:tcPr>
          <w:p w:rsidRPr="00C829BB" w:rsidR="00A97773" w:rsidP="33CEB2E3" w:rsidRDefault="00A97773" w14:paraId="46179660" w14:textId="77777777">
            <w:pPr/>
          </w:p>
        </w:tc>
        <w:tc>
          <w:tcPr>
            <w:tcW w:w="546" w:type="dxa"/>
            <w:tcMar/>
          </w:tcPr>
          <w:p w:rsidRPr="00C829BB" w:rsidR="00A97773" w:rsidP="33CEB2E3" w:rsidRDefault="00A97773" w14:paraId="11F0CA87" w14:textId="77777777">
            <w:pPr/>
          </w:p>
        </w:tc>
        <w:tc>
          <w:tcPr>
            <w:tcW w:w="609" w:type="dxa"/>
            <w:tcMar/>
          </w:tcPr>
          <w:p w:rsidRPr="00C829BB" w:rsidR="00A97773" w:rsidP="33CEB2E3" w:rsidRDefault="00A97773" w14:paraId="5D9654DD" w14:textId="77777777">
            <w:pPr/>
          </w:p>
        </w:tc>
        <w:tc>
          <w:tcPr>
            <w:tcW w:w="516" w:type="dxa"/>
            <w:tcMar/>
          </w:tcPr>
          <w:p w:rsidRPr="00C829BB" w:rsidR="00A97773" w:rsidP="33CEB2E3" w:rsidRDefault="00A97773" w14:paraId="6B42887C" w14:textId="77777777">
            <w:pPr/>
          </w:p>
        </w:tc>
        <w:tc>
          <w:tcPr>
            <w:tcW w:w="634" w:type="dxa"/>
            <w:tcMar/>
          </w:tcPr>
          <w:p w:rsidRPr="00C829BB" w:rsidR="00A97773" w:rsidP="33CEB2E3" w:rsidRDefault="00A97773" w14:paraId="727AF3F5" w14:textId="77777777">
            <w:pPr/>
          </w:p>
        </w:tc>
        <w:tc>
          <w:tcPr>
            <w:tcW w:w="497" w:type="dxa"/>
            <w:tcMar/>
          </w:tcPr>
          <w:p w:rsidRPr="00C829BB" w:rsidR="00A97773" w:rsidP="33CEB2E3" w:rsidRDefault="00A97773" w14:paraId="71EDE208" w14:textId="77777777">
            <w:pPr/>
          </w:p>
        </w:tc>
        <w:tc>
          <w:tcPr>
            <w:tcW w:w="546" w:type="dxa"/>
            <w:tcMar/>
          </w:tcPr>
          <w:p w:rsidRPr="00C829BB" w:rsidR="00A97773" w:rsidP="33CEB2E3" w:rsidRDefault="00A97773" w14:paraId="4E0539A0" w14:textId="77777777">
            <w:pPr/>
          </w:p>
        </w:tc>
        <w:tc>
          <w:tcPr>
            <w:tcW w:w="546" w:type="dxa"/>
            <w:tcMar/>
          </w:tcPr>
          <w:p w:rsidRPr="00C829BB" w:rsidR="00A97773" w:rsidP="33CEB2E3" w:rsidRDefault="00A97773" w14:paraId="39809E8B" w14:textId="77777777">
            <w:pPr/>
          </w:p>
        </w:tc>
        <w:tc>
          <w:tcPr>
            <w:tcW w:w="2148" w:type="dxa"/>
            <w:tcMar/>
          </w:tcPr>
          <w:p w:rsidRPr="00C829BB" w:rsidR="00A97773" w:rsidP="33CEB2E3" w:rsidRDefault="00A97773" w14:paraId="164F1829" w14:textId="77777777">
            <w:pPr/>
          </w:p>
        </w:tc>
        <w:tc>
          <w:tcPr>
            <w:tcW w:w="869" w:type="dxa"/>
            <w:tcMar/>
          </w:tcPr>
          <w:p w:rsidRPr="00C829BB" w:rsidR="00A97773" w:rsidP="00A97773" w:rsidRDefault="00A97773" w14:paraId="735E9251" w14:textId="77777777">
            <w:pPr>
              <w:rPr>
                <w:highlight w:val="yellow"/>
              </w:rPr>
            </w:pPr>
          </w:p>
        </w:tc>
        <w:tc>
          <w:tcPr>
            <w:tcW w:w="1257" w:type="dxa"/>
            <w:tcMar/>
          </w:tcPr>
          <w:p w:rsidRPr="00C829BB" w:rsidR="00A97773" w:rsidP="00A97773" w:rsidRDefault="00A97773" w14:paraId="0E201AD3" w14:textId="77777777">
            <w:pPr>
              <w:rPr>
                <w:highlight w:val="yellow"/>
              </w:rPr>
            </w:pPr>
          </w:p>
        </w:tc>
      </w:tr>
      <w:tr w:rsidRPr="00C829BB" w:rsidR="00A97773" w:rsidTr="2F391BD4" w14:paraId="0263C04C" w14:textId="77777777">
        <w:trPr>
          <w:trHeight w:val="300"/>
        </w:trPr>
        <w:tc>
          <w:tcPr>
            <w:tcW w:w="1977" w:type="dxa"/>
            <w:tcMar/>
          </w:tcPr>
          <w:p w:rsidRPr="00C829BB" w:rsidR="00A97773" w:rsidP="33CEB2E3" w:rsidRDefault="00A97773" w14:paraId="58ABC333" w14:textId="590950C2">
            <w:pPr/>
            <w:r w:rsidR="00A97773">
              <w:rPr/>
              <w:t>BMX</w:t>
            </w:r>
          </w:p>
        </w:tc>
        <w:tc>
          <w:tcPr>
            <w:tcW w:w="1636" w:type="dxa"/>
            <w:tcMar/>
          </w:tcPr>
          <w:p w:rsidRPr="00C829BB" w:rsidR="00A97773" w:rsidP="33CEB2E3" w:rsidRDefault="00A97773" w14:paraId="506C58E3" w14:textId="5F8F407F">
            <w:pPr/>
            <w:r w:rsidR="00A97773">
              <w:rPr/>
              <w:t>Period BM Unit</w:t>
            </w:r>
          </w:p>
        </w:tc>
        <w:tc>
          <w:tcPr>
            <w:tcW w:w="1038" w:type="dxa"/>
            <w:tcMar/>
          </w:tcPr>
          <w:p w:rsidRPr="00C829BB" w:rsidR="00A97773" w:rsidP="33CEB2E3" w:rsidRDefault="00A97773" w14:paraId="679AE2BD" w14:textId="6ED5DF25">
            <w:pPr/>
            <w:r w:rsidR="00A97773">
              <w:rPr/>
              <w:t>0-*</w:t>
            </w:r>
          </w:p>
        </w:tc>
        <w:tc>
          <w:tcPr>
            <w:tcW w:w="1336" w:type="dxa"/>
            <w:tcMar/>
          </w:tcPr>
          <w:p w:rsidRPr="00C829BB" w:rsidR="00A97773" w:rsidP="33CEB2E3" w:rsidRDefault="00A97773" w14:paraId="3BF96A8A" w14:textId="77777777">
            <w:pPr/>
          </w:p>
        </w:tc>
        <w:tc>
          <w:tcPr>
            <w:tcW w:w="545" w:type="dxa"/>
            <w:tcMar/>
          </w:tcPr>
          <w:p w:rsidRPr="00C829BB" w:rsidR="00A97773" w:rsidP="33CEB2E3" w:rsidRDefault="00A97773" w14:paraId="6A790FF7" w14:textId="77777777">
            <w:pPr/>
          </w:p>
        </w:tc>
        <w:tc>
          <w:tcPr>
            <w:tcW w:w="546" w:type="dxa"/>
            <w:tcMar/>
          </w:tcPr>
          <w:p w:rsidRPr="00C829BB" w:rsidR="00A97773" w:rsidP="33CEB2E3" w:rsidRDefault="00A97773" w14:paraId="41665CC8" w14:textId="77777777">
            <w:pPr/>
          </w:p>
        </w:tc>
        <w:tc>
          <w:tcPr>
            <w:tcW w:w="609" w:type="dxa"/>
            <w:tcMar/>
          </w:tcPr>
          <w:p w:rsidRPr="00C829BB" w:rsidR="00A97773" w:rsidP="33CEB2E3" w:rsidRDefault="00A97773" w14:paraId="0F024DA2" w14:textId="77777777">
            <w:pPr/>
          </w:p>
        </w:tc>
        <w:tc>
          <w:tcPr>
            <w:tcW w:w="516" w:type="dxa"/>
            <w:tcMar/>
          </w:tcPr>
          <w:p w:rsidRPr="00C829BB" w:rsidR="00A97773" w:rsidP="33CEB2E3" w:rsidRDefault="00A97773" w14:paraId="666905AF" w14:textId="79216FC4">
            <w:pPr/>
            <w:r w:rsidR="00A97773">
              <w:rPr/>
              <w:t>G</w:t>
            </w:r>
          </w:p>
        </w:tc>
        <w:tc>
          <w:tcPr>
            <w:tcW w:w="634" w:type="dxa"/>
            <w:tcMar/>
          </w:tcPr>
          <w:p w:rsidRPr="00C829BB" w:rsidR="00A97773" w:rsidP="33CEB2E3" w:rsidRDefault="00A97773" w14:paraId="660BEF80" w14:textId="793F7968">
            <w:pPr/>
          </w:p>
        </w:tc>
        <w:tc>
          <w:tcPr>
            <w:tcW w:w="497" w:type="dxa"/>
            <w:tcMar/>
          </w:tcPr>
          <w:p w:rsidRPr="00C829BB" w:rsidR="00A97773" w:rsidP="33CEB2E3" w:rsidRDefault="00A97773" w14:paraId="72EFF509" w14:textId="77777777">
            <w:pPr/>
          </w:p>
        </w:tc>
        <w:tc>
          <w:tcPr>
            <w:tcW w:w="546" w:type="dxa"/>
            <w:tcMar/>
          </w:tcPr>
          <w:p w:rsidRPr="00C829BB" w:rsidR="00A97773" w:rsidP="33CEB2E3" w:rsidRDefault="00A97773" w14:paraId="7A985DEA" w14:textId="77777777">
            <w:pPr/>
          </w:p>
        </w:tc>
        <w:tc>
          <w:tcPr>
            <w:tcW w:w="546" w:type="dxa"/>
            <w:tcMar/>
          </w:tcPr>
          <w:p w:rsidRPr="00C829BB" w:rsidR="00A97773" w:rsidP="33CEB2E3" w:rsidRDefault="00A97773" w14:paraId="4257DFC1" w14:textId="77777777">
            <w:pPr/>
          </w:p>
        </w:tc>
        <w:tc>
          <w:tcPr>
            <w:tcW w:w="2148" w:type="dxa"/>
            <w:tcMar/>
          </w:tcPr>
          <w:p w:rsidRPr="00C829BB" w:rsidR="00A97773" w:rsidP="33CEB2E3" w:rsidRDefault="00A97773" w14:paraId="402FD1CB" w14:textId="04E437DD">
            <w:pPr/>
            <w:r w:rsidR="00A97773">
              <w:rPr/>
              <w:t>Settlement Period Id</w:t>
            </w:r>
          </w:p>
        </w:tc>
        <w:tc>
          <w:tcPr>
            <w:tcW w:w="869" w:type="dxa"/>
            <w:tcMar/>
          </w:tcPr>
          <w:p w:rsidRPr="00C829BB" w:rsidR="00A97773" w:rsidP="00A97773" w:rsidRDefault="00A97773" w14:paraId="05903B0E" w14:textId="77777777">
            <w:pPr>
              <w:rPr>
                <w:highlight w:val="yellow"/>
              </w:rPr>
            </w:pPr>
          </w:p>
        </w:tc>
        <w:tc>
          <w:tcPr>
            <w:tcW w:w="1257" w:type="dxa"/>
            <w:tcMar/>
          </w:tcPr>
          <w:p w:rsidRPr="00C829BB" w:rsidR="00A97773" w:rsidP="00A97773" w:rsidRDefault="00A97773" w14:paraId="0936478E" w14:textId="77777777">
            <w:pPr>
              <w:rPr>
                <w:highlight w:val="yellow"/>
              </w:rPr>
            </w:pPr>
          </w:p>
        </w:tc>
      </w:tr>
      <w:tr w:rsidRPr="00C829BB" w:rsidR="00A97773" w:rsidTr="2F391BD4" w14:paraId="4A6CCD25" w14:textId="77777777">
        <w:trPr>
          <w:trHeight w:val="300"/>
        </w:trPr>
        <w:tc>
          <w:tcPr>
            <w:tcW w:w="1977" w:type="dxa"/>
            <w:tcMar/>
          </w:tcPr>
          <w:p w:rsidRPr="00C829BB" w:rsidR="00A97773" w:rsidP="33CEB2E3" w:rsidRDefault="00A97773" w14:paraId="7B1CF2F9" w14:textId="77777777">
            <w:pPr/>
          </w:p>
        </w:tc>
        <w:tc>
          <w:tcPr>
            <w:tcW w:w="1636" w:type="dxa"/>
            <w:tcMar/>
          </w:tcPr>
          <w:p w:rsidRPr="00C829BB" w:rsidR="00A97773" w:rsidP="33CEB2E3" w:rsidRDefault="00A97773" w14:paraId="20A244A1" w14:textId="77777777">
            <w:pPr/>
          </w:p>
        </w:tc>
        <w:tc>
          <w:tcPr>
            <w:tcW w:w="1038" w:type="dxa"/>
            <w:tcMar/>
          </w:tcPr>
          <w:p w:rsidRPr="00C829BB" w:rsidR="00A97773" w:rsidP="33CEB2E3" w:rsidRDefault="00A97773" w14:paraId="0C2F85DF" w14:textId="77777777">
            <w:pPr/>
          </w:p>
        </w:tc>
        <w:tc>
          <w:tcPr>
            <w:tcW w:w="1336" w:type="dxa"/>
            <w:tcMar/>
          </w:tcPr>
          <w:p w:rsidRPr="00C829BB" w:rsidR="00A97773" w:rsidP="33CEB2E3" w:rsidRDefault="00A97773" w14:paraId="162F6407" w14:textId="77777777">
            <w:pPr/>
          </w:p>
        </w:tc>
        <w:tc>
          <w:tcPr>
            <w:tcW w:w="545" w:type="dxa"/>
            <w:tcMar/>
          </w:tcPr>
          <w:p w:rsidRPr="00C829BB" w:rsidR="00A97773" w:rsidP="33CEB2E3" w:rsidRDefault="00A97773" w14:paraId="331D13DF" w14:textId="77777777">
            <w:pPr/>
          </w:p>
        </w:tc>
        <w:tc>
          <w:tcPr>
            <w:tcW w:w="546" w:type="dxa"/>
            <w:tcMar/>
          </w:tcPr>
          <w:p w:rsidRPr="00C829BB" w:rsidR="00A97773" w:rsidP="33CEB2E3" w:rsidRDefault="00A97773" w14:paraId="7D9015BE" w14:textId="77777777">
            <w:pPr/>
          </w:p>
        </w:tc>
        <w:tc>
          <w:tcPr>
            <w:tcW w:w="609" w:type="dxa"/>
            <w:tcMar/>
          </w:tcPr>
          <w:p w:rsidRPr="00C829BB" w:rsidR="00A97773" w:rsidP="33CEB2E3" w:rsidRDefault="00A97773" w14:paraId="1B9F2205" w14:textId="77777777">
            <w:pPr/>
          </w:p>
        </w:tc>
        <w:tc>
          <w:tcPr>
            <w:tcW w:w="516" w:type="dxa"/>
            <w:tcMar/>
          </w:tcPr>
          <w:p w:rsidRPr="00C829BB" w:rsidR="00A97773" w:rsidP="33CEB2E3" w:rsidRDefault="00A97773" w14:paraId="42E8E75E" w14:textId="77777777">
            <w:pPr/>
          </w:p>
        </w:tc>
        <w:tc>
          <w:tcPr>
            <w:tcW w:w="634" w:type="dxa"/>
            <w:tcMar/>
          </w:tcPr>
          <w:p w:rsidRPr="00C829BB" w:rsidR="00A97773" w:rsidP="33CEB2E3" w:rsidRDefault="00A97773" w14:paraId="7C00DAE9" w14:textId="12C9A992">
            <w:pPr/>
            <w:r w:rsidR="00A97773">
              <w:rPr/>
              <w:t>1</w:t>
            </w:r>
          </w:p>
        </w:tc>
        <w:tc>
          <w:tcPr>
            <w:tcW w:w="497" w:type="dxa"/>
            <w:tcMar/>
          </w:tcPr>
          <w:p w:rsidRPr="00C829BB" w:rsidR="00A97773" w:rsidP="33CEB2E3" w:rsidRDefault="00A97773" w14:paraId="47DB0DB6" w14:textId="09E34B9B">
            <w:pPr/>
          </w:p>
        </w:tc>
        <w:tc>
          <w:tcPr>
            <w:tcW w:w="546" w:type="dxa"/>
            <w:tcMar/>
          </w:tcPr>
          <w:p w:rsidRPr="00C829BB" w:rsidR="00A97773" w:rsidP="33CEB2E3" w:rsidRDefault="00A97773" w14:paraId="39A9DCB4" w14:textId="77777777">
            <w:pPr/>
          </w:p>
        </w:tc>
        <w:tc>
          <w:tcPr>
            <w:tcW w:w="546" w:type="dxa"/>
            <w:tcMar/>
          </w:tcPr>
          <w:p w:rsidRPr="00C829BB" w:rsidR="00A97773" w:rsidP="33CEB2E3" w:rsidRDefault="00A97773" w14:paraId="4484BA36" w14:textId="77777777">
            <w:pPr/>
          </w:p>
        </w:tc>
        <w:tc>
          <w:tcPr>
            <w:tcW w:w="2148" w:type="dxa"/>
            <w:tcMar/>
          </w:tcPr>
          <w:p w:rsidRPr="00C829BB" w:rsidR="00A97773" w:rsidP="33CEB2E3" w:rsidRDefault="00A97773" w14:paraId="32E874C5" w14:textId="41ED2AC2">
            <w:pPr/>
            <w:r w:rsidR="00A97773">
              <w:rPr/>
              <w:t>Settlement Period Label</w:t>
            </w:r>
          </w:p>
        </w:tc>
        <w:tc>
          <w:tcPr>
            <w:tcW w:w="869" w:type="dxa"/>
            <w:tcMar/>
          </w:tcPr>
          <w:p w:rsidRPr="00C829BB" w:rsidR="00A97773" w:rsidP="00A97773" w:rsidRDefault="00A97773" w14:paraId="1AD48A87" w14:textId="77777777">
            <w:pPr>
              <w:rPr>
                <w:highlight w:val="yellow"/>
              </w:rPr>
            </w:pPr>
          </w:p>
        </w:tc>
        <w:tc>
          <w:tcPr>
            <w:tcW w:w="1257" w:type="dxa"/>
            <w:tcMar/>
          </w:tcPr>
          <w:p w:rsidRPr="00C829BB" w:rsidR="00A97773" w:rsidP="00A97773" w:rsidRDefault="00A97773" w14:paraId="66D3122A" w14:textId="77777777">
            <w:pPr>
              <w:rPr>
                <w:highlight w:val="yellow"/>
              </w:rPr>
            </w:pPr>
          </w:p>
        </w:tc>
      </w:tr>
      <w:tr w:rsidRPr="00C829BB" w:rsidR="00A97773" w:rsidTr="2F391BD4" w14:paraId="0A2FAF2A" w14:textId="77777777">
        <w:trPr>
          <w:trHeight w:val="300"/>
        </w:trPr>
        <w:tc>
          <w:tcPr>
            <w:tcW w:w="1977" w:type="dxa"/>
            <w:tcMar/>
          </w:tcPr>
          <w:p w:rsidRPr="00C829BB" w:rsidR="00A97773" w:rsidP="33CEB2E3" w:rsidRDefault="00A97773" w14:paraId="6175433F" w14:textId="77777777">
            <w:pPr/>
          </w:p>
        </w:tc>
        <w:tc>
          <w:tcPr>
            <w:tcW w:w="1636" w:type="dxa"/>
            <w:tcMar/>
          </w:tcPr>
          <w:p w:rsidRPr="00C829BB" w:rsidR="00A97773" w:rsidP="33CEB2E3" w:rsidRDefault="00A97773" w14:paraId="6AA1A3E5" w14:textId="77777777">
            <w:pPr/>
          </w:p>
        </w:tc>
        <w:tc>
          <w:tcPr>
            <w:tcW w:w="1038" w:type="dxa"/>
            <w:tcMar/>
          </w:tcPr>
          <w:p w:rsidRPr="00C829BB" w:rsidR="00A97773" w:rsidP="33CEB2E3" w:rsidRDefault="00A97773" w14:paraId="56198A7E" w14:textId="77777777">
            <w:pPr/>
          </w:p>
        </w:tc>
        <w:tc>
          <w:tcPr>
            <w:tcW w:w="1336" w:type="dxa"/>
            <w:tcMar/>
          </w:tcPr>
          <w:p w:rsidRPr="00C829BB" w:rsidR="00A97773" w:rsidP="33CEB2E3" w:rsidRDefault="00A97773" w14:paraId="2CE2D8BE" w14:textId="77777777">
            <w:pPr/>
          </w:p>
        </w:tc>
        <w:tc>
          <w:tcPr>
            <w:tcW w:w="545" w:type="dxa"/>
            <w:tcMar/>
          </w:tcPr>
          <w:p w:rsidRPr="00C829BB" w:rsidR="00A97773" w:rsidP="33CEB2E3" w:rsidRDefault="00A97773" w14:paraId="15A1CA1E" w14:textId="77777777">
            <w:pPr/>
          </w:p>
        </w:tc>
        <w:tc>
          <w:tcPr>
            <w:tcW w:w="546" w:type="dxa"/>
            <w:tcMar/>
          </w:tcPr>
          <w:p w:rsidRPr="00C829BB" w:rsidR="00A97773" w:rsidP="33CEB2E3" w:rsidRDefault="00A97773" w14:paraId="7AD3933F" w14:textId="77777777">
            <w:pPr/>
          </w:p>
        </w:tc>
        <w:tc>
          <w:tcPr>
            <w:tcW w:w="609" w:type="dxa"/>
            <w:tcMar/>
          </w:tcPr>
          <w:p w:rsidRPr="00C829BB" w:rsidR="00A97773" w:rsidP="33CEB2E3" w:rsidRDefault="00A97773" w14:paraId="21C4DA7D" w14:textId="77777777">
            <w:pPr/>
          </w:p>
        </w:tc>
        <w:tc>
          <w:tcPr>
            <w:tcW w:w="516" w:type="dxa"/>
            <w:tcMar/>
          </w:tcPr>
          <w:p w:rsidRPr="00C829BB" w:rsidR="00A97773" w:rsidP="33CEB2E3" w:rsidRDefault="00A97773" w14:paraId="17FEB7F7" w14:textId="77777777">
            <w:pPr/>
          </w:p>
        </w:tc>
        <w:tc>
          <w:tcPr>
            <w:tcW w:w="634" w:type="dxa"/>
            <w:tcMar/>
          </w:tcPr>
          <w:p w:rsidRPr="00C829BB" w:rsidR="00A97773" w:rsidP="33CEB2E3" w:rsidRDefault="00A97773" w14:paraId="21E44E4E" w14:textId="5D7AF7B7">
            <w:pPr/>
            <w:r w:rsidR="00A97773">
              <w:rPr/>
              <w:t>1</w:t>
            </w:r>
          </w:p>
        </w:tc>
        <w:tc>
          <w:tcPr>
            <w:tcW w:w="497" w:type="dxa"/>
            <w:tcMar/>
          </w:tcPr>
          <w:p w:rsidRPr="00C829BB" w:rsidR="00A97773" w:rsidP="33CEB2E3" w:rsidRDefault="00A97773" w14:paraId="4E9CDC6E" w14:textId="50CB28C1">
            <w:pPr/>
          </w:p>
        </w:tc>
        <w:tc>
          <w:tcPr>
            <w:tcW w:w="546" w:type="dxa"/>
            <w:tcMar/>
          </w:tcPr>
          <w:p w:rsidRPr="00C829BB" w:rsidR="00A97773" w:rsidP="33CEB2E3" w:rsidRDefault="00A97773" w14:paraId="72C1367C" w14:textId="77777777">
            <w:pPr/>
          </w:p>
        </w:tc>
        <w:tc>
          <w:tcPr>
            <w:tcW w:w="546" w:type="dxa"/>
            <w:tcMar/>
          </w:tcPr>
          <w:p w:rsidRPr="00C829BB" w:rsidR="00A97773" w:rsidP="33CEB2E3" w:rsidRDefault="00A97773" w14:paraId="79541AAB" w14:textId="77777777">
            <w:pPr/>
          </w:p>
        </w:tc>
        <w:tc>
          <w:tcPr>
            <w:tcW w:w="2148" w:type="dxa"/>
            <w:tcMar/>
          </w:tcPr>
          <w:p w:rsidRPr="00C829BB" w:rsidR="00A97773" w:rsidP="33CEB2E3" w:rsidRDefault="00A97773" w14:paraId="2A901A6B" w14:textId="1A00CB53">
            <w:pPr/>
            <w:r w:rsidR="00A97773">
              <w:rPr/>
              <w:t>Uncorrected Period BM Unit Total Allocated Volume</w:t>
            </w:r>
          </w:p>
        </w:tc>
        <w:tc>
          <w:tcPr>
            <w:tcW w:w="869" w:type="dxa"/>
            <w:tcMar/>
          </w:tcPr>
          <w:p w:rsidRPr="00C829BB" w:rsidR="00A97773" w:rsidP="00A97773" w:rsidRDefault="00A97773" w14:paraId="75523DEE" w14:textId="77777777">
            <w:pPr>
              <w:rPr>
                <w:highlight w:val="yellow"/>
              </w:rPr>
            </w:pPr>
          </w:p>
        </w:tc>
        <w:tc>
          <w:tcPr>
            <w:tcW w:w="1257" w:type="dxa"/>
            <w:tcMar/>
          </w:tcPr>
          <w:p w:rsidRPr="00C829BB" w:rsidR="00A97773" w:rsidP="00A97773" w:rsidRDefault="00A97773" w14:paraId="6F1EC31A" w14:textId="77777777">
            <w:pPr>
              <w:rPr>
                <w:highlight w:val="yellow"/>
              </w:rPr>
            </w:pPr>
          </w:p>
        </w:tc>
      </w:tr>
      <w:tr w:rsidRPr="00C829BB" w:rsidR="00A97773" w:rsidTr="2F391BD4" w14:paraId="700E7C65" w14:textId="77777777">
        <w:trPr>
          <w:trHeight w:val="300"/>
        </w:trPr>
        <w:tc>
          <w:tcPr>
            <w:tcW w:w="1977" w:type="dxa"/>
            <w:tcMar/>
          </w:tcPr>
          <w:p w:rsidRPr="00C829BB" w:rsidR="00A97773" w:rsidP="33CEB2E3" w:rsidRDefault="00A97773" w14:paraId="3B88B6F5" w14:textId="77777777">
            <w:pPr/>
          </w:p>
        </w:tc>
        <w:tc>
          <w:tcPr>
            <w:tcW w:w="1636" w:type="dxa"/>
            <w:tcMar/>
          </w:tcPr>
          <w:p w:rsidRPr="00C829BB" w:rsidR="00A97773" w:rsidP="33CEB2E3" w:rsidRDefault="00A97773" w14:paraId="06DF9A04" w14:textId="77777777">
            <w:pPr/>
          </w:p>
        </w:tc>
        <w:tc>
          <w:tcPr>
            <w:tcW w:w="1038" w:type="dxa"/>
            <w:tcMar/>
          </w:tcPr>
          <w:p w:rsidRPr="00C829BB" w:rsidR="00A97773" w:rsidP="33CEB2E3" w:rsidRDefault="00A97773" w14:paraId="4B244A18" w14:textId="77777777">
            <w:pPr/>
          </w:p>
        </w:tc>
        <w:tc>
          <w:tcPr>
            <w:tcW w:w="1336" w:type="dxa"/>
            <w:tcMar/>
          </w:tcPr>
          <w:p w:rsidRPr="00C829BB" w:rsidR="00A97773" w:rsidP="33CEB2E3" w:rsidRDefault="00A97773" w14:paraId="4A3B4EDD" w14:textId="77777777">
            <w:pPr/>
          </w:p>
        </w:tc>
        <w:tc>
          <w:tcPr>
            <w:tcW w:w="545" w:type="dxa"/>
            <w:tcMar/>
          </w:tcPr>
          <w:p w:rsidRPr="00C829BB" w:rsidR="00A97773" w:rsidP="33CEB2E3" w:rsidRDefault="00A97773" w14:paraId="604D4D73" w14:textId="77777777">
            <w:pPr/>
          </w:p>
        </w:tc>
        <w:tc>
          <w:tcPr>
            <w:tcW w:w="546" w:type="dxa"/>
            <w:tcMar/>
          </w:tcPr>
          <w:p w:rsidRPr="00C829BB" w:rsidR="00A97773" w:rsidP="33CEB2E3" w:rsidRDefault="00A97773" w14:paraId="10A11477" w14:textId="77777777">
            <w:pPr/>
          </w:p>
        </w:tc>
        <w:tc>
          <w:tcPr>
            <w:tcW w:w="609" w:type="dxa"/>
            <w:tcMar/>
          </w:tcPr>
          <w:p w:rsidRPr="00C829BB" w:rsidR="00A97773" w:rsidP="33CEB2E3" w:rsidRDefault="00A97773" w14:paraId="0E9ACAFC" w14:textId="77777777">
            <w:pPr/>
          </w:p>
        </w:tc>
        <w:tc>
          <w:tcPr>
            <w:tcW w:w="516" w:type="dxa"/>
            <w:tcMar/>
          </w:tcPr>
          <w:p w:rsidRPr="00C829BB" w:rsidR="00A97773" w:rsidP="33CEB2E3" w:rsidRDefault="00A97773" w14:paraId="6369F066" w14:textId="77777777">
            <w:pPr/>
          </w:p>
        </w:tc>
        <w:tc>
          <w:tcPr>
            <w:tcW w:w="634" w:type="dxa"/>
            <w:tcMar/>
          </w:tcPr>
          <w:p w:rsidRPr="00C829BB" w:rsidR="00A97773" w:rsidP="33CEB2E3" w:rsidRDefault="00A97773" w14:paraId="72386480" w14:textId="517E11BA">
            <w:pPr/>
            <w:r w:rsidR="00A97773">
              <w:rPr/>
              <w:t>1</w:t>
            </w:r>
          </w:p>
        </w:tc>
        <w:tc>
          <w:tcPr>
            <w:tcW w:w="497" w:type="dxa"/>
            <w:tcMar/>
          </w:tcPr>
          <w:p w:rsidRPr="00C829BB" w:rsidR="00A97773" w:rsidP="33CEB2E3" w:rsidRDefault="00A97773" w14:paraId="78746E78" w14:textId="72610765">
            <w:pPr/>
          </w:p>
        </w:tc>
        <w:tc>
          <w:tcPr>
            <w:tcW w:w="546" w:type="dxa"/>
            <w:tcMar/>
          </w:tcPr>
          <w:p w:rsidRPr="00C829BB" w:rsidR="00A97773" w:rsidP="33CEB2E3" w:rsidRDefault="00A97773" w14:paraId="25BEE80F" w14:textId="77777777">
            <w:pPr/>
          </w:p>
        </w:tc>
        <w:tc>
          <w:tcPr>
            <w:tcW w:w="546" w:type="dxa"/>
            <w:tcMar/>
          </w:tcPr>
          <w:p w:rsidRPr="00C829BB" w:rsidR="00A97773" w:rsidP="33CEB2E3" w:rsidRDefault="00A97773" w14:paraId="27D941AC" w14:textId="77777777">
            <w:pPr/>
          </w:p>
        </w:tc>
        <w:tc>
          <w:tcPr>
            <w:tcW w:w="2148" w:type="dxa"/>
            <w:tcMar/>
          </w:tcPr>
          <w:p w:rsidRPr="00C829BB" w:rsidR="00A97773" w:rsidP="33CEB2E3" w:rsidRDefault="00A97773" w14:paraId="54B91C21" w14:textId="3C00F889">
            <w:pPr/>
            <w:r w:rsidR="00A97773">
              <w:rPr/>
              <w:t>Period BM Unit Total Allocated Volume</w:t>
            </w:r>
          </w:p>
        </w:tc>
        <w:tc>
          <w:tcPr>
            <w:tcW w:w="869" w:type="dxa"/>
            <w:tcMar/>
          </w:tcPr>
          <w:p w:rsidRPr="00C829BB" w:rsidR="00A97773" w:rsidP="00A97773" w:rsidRDefault="00A97773" w14:paraId="5C79041D" w14:textId="77777777">
            <w:pPr>
              <w:rPr>
                <w:highlight w:val="yellow"/>
              </w:rPr>
            </w:pPr>
          </w:p>
        </w:tc>
        <w:tc>
          <w:tcPr>
            <w:tcW w:w="1257" w:type="dxa"/>
            <w:tcMar/>
          </w:tcPr>
          <w:p w:rsidRPr="00C829BB" w:rsidR="00A97773" w:rsidP="00A97773" w:rsidRDefault="00A97773" w14:paraId="299FBC7B" w14:textId="77777777">
            <w:pPr>
              <w:rPr>
                <w:highlight w:val="yellow"/>
              </w:rPr>
            </w:pPr>
          </w:p>
        </w:tc>
      </w:tr>
      <w:tr w:rsidRPr="00C829BB" w:rsidR="00A97773" w:rsidTr="2F391BD4" w14:paraId="12C3E920" w14:textId="77777777">
        <w:trPr>
          <w:trHeight w:val="300"/>
        </w:trPr>
        <w:tc>
          <w:tcPr>
            <w:tcW w:w="1977" w:type="dxa"/>
            <w:tcMar/>
          </w:tcPr>
          <w:p w:rsidRPr="00C829BB" w:rsidR="00A97773" w:rsidP="33CEB2E3" w:rsidRDefault="69015A0F" w14:paraId="36E704DE" w14:textId="00C1AEAA">
            <w:pPr/>
            <w:r w:rsidR="69015A0F">
              <w:rPr/>
              <w:t>ddd</w:t>
            </w:r>
          </w:p>
        </w:tc>
        <w:tc>
          <w:tcPr>
            <w:tcW w:w="1636" w:type="dxa"/>
            <w:tcMar/>
          </w:tcPr>
          <w:p w:rsidRPr="00C829BB" w:rsidR="00A97773" w:rsidP="33CEB2E3" w:rsidRDefault="00A97773" w14:paraId="57B280A7" w14:textId="77777777">
            <w:pPr/>
          </w:p>
        </w:tc>
        <w:tc>
          <w:tcPr>
            <w:tcW w:w="1038" w:type="dxa"/>
            <w:tcMar/>
          </w:tcPr>
          <w:p w:rsidRPr="00C829BB" w:rsidR="00A97773" w:rsidP="33CEB2E3" w:rsidRDefault="00A97773" w14:paraId="75FE75DC" w14:textId="77777777">
            <w:pPr/>
          </w:p>
        </w:tc>
        <w:tc>
          <w:tcPr>
            <w:tcW w:w="1336" w:type="dxa"/>
            <w:tcMar/>
          </w:tcPr>
          <w:p w:rsidRPr="00C829BB" w:rsidR="00A97773" w:rsidP="33CEB2E3" w:rsidRDefault="00A97773" w14:paraId="3DFC680A" w14:textId="77777777">
            <w:pPr/>
          </w:p>
        </w:tc>
        <w:tc>
          <w:tcPr>
            <w:tcW w:w="545" w:type="dxa"/>
            <w:tcMar/>
          </w:tcPr>
          <w:p w:rsidRPr="00C829BB" w:rsidR="00A97773" w:rsidP="33CEB2E3" w:rsidRDefault="00A97773" w14:paraId="17302FDC" w14:textId="77777777">
            <w:pPr/>
          </w:p>
        </w:tc>
        <w:tc>
          <w:tcPr>
            <w:tcW w:w="546" w:type="dxa"/>
            <w:tcMar/>
          </w:tcPr>
          <w:p w:rsidRPr="00C829BB" w:rsidR="00A97773" w:rsidP="33CEB2E3" w:rsidRDefault="00A97773" w14:paraId="2EA8D7CD" w14:textId="25D11E78">
            <w:pPr/>
          </w:p>
        </w:tc>
        <w:tc>
          <w:tcPr>
            <w:tcW w:w="609" w:type="dxa"/>
            <w:tcMar/>
          </w:tcPr>
          <w:p w:rsidRPr="00C829BB" w:rsidR="00A97773" w:rsidP="33CEB2E3" w:rsidRDefault="00A97773" w14:paraId="1E6B94E3" w14:textId="628A99F0">
            <w:pPr/>
            <w:r w:rsidR="00A97773">
              <w:rPr/>
              <w:t>G</w:t>
            </w:r>
          </w:p>
        </w:tc>
        <w:tc>
          <w:tcPr>
            <w:tcW w:w="516" w:type="dxa"/>
            <w:tcMar/>
          </w:tcPr>
          <w:p w:rsidRPr="00C829BB" w:rsidR="00A97773" w:rsidP="33CEB2E3" w:rsidRDefault="00A97773" w14:paraId="203B91E6" w14:textId="77777777">
            <w:pPr/>
          </w:p>
        </w:tc>
        <w:tc>
          <w:tcPr>
            <w:tcW w:w="634" w:type="dxa"/>
            <w:tcMar/>
          </w:tcPr>
          <w:p w:rsidRPr="00C829BB" w:rsidR="00A97773" w:rsidP="33CEB2E3" w:rsidRDefault="00A97773" w14:paraId="2858D855" w14:textId="77777777">
            <w:pPr/>
          </w:p>
        </w:tc>
        <w:tc>
          <w:tcPr>
            <w:tcW w:w="497" w:type="dxa"/>
            <w:tcMar/>
          </w:tcPr>
          <w:p w:rsidRPr="00C829BB" w:rsidR="00A97773" w:rsidP="33CEB2E3" w:rsidRDefault="00A97773" w14:paraId="736FFC0F" w14:textId="77777777">
            <w:pPr/>
          </w:p>
        </w:tc>
        <w:tc>
          <w:tcPr>
            <w:tcW w:w="546" w:type="dxa"/>
            <w:tcMar/>
          </w:tcPr>
          <w:p w:rsidRPr="00C829BB" w:rsidR="00A97773" w:rsidP="33CEB2E3" w:rsidRDefault="00A97773" w14:paraId="2A25BAB8" w14:textId="77777777">
            <w:pPr/>
          </w:p>
        </w:tc>
        <w:tc>
          <w:tcPr>
            <w:tcW w:w="546" w:type="dxa"/>
            <w:tcMar/>
          </w:tcPr>
          <w:p w:rsidRPr="00C829BB" w:rsidR="00A97773" w:rsidP="33CEB2E3" w:rsidRDefault="00A97773" w14:paraId="0478F4A5" w14:textId="77777777">
            <w:pPr/>
          </w:p>
        </w:tc>
        <w:tc>
          <w:tcPr>
            <w:tcW w:w="2148" w:type="dxa"/>
            <w:tcMar/>
          </w:tcPr>
          <w:p w:rsidRPr="00C829BB" w:rsidR="00A97773" w:rsidP="33CEB2E3" w:rsidRDefault="00A97773" w14:paraId="2F4E2294" w14:textId="77777777">
            <w:pPr/>
          </w:p>
        </w:tc>
        <w:tc>
          <w:tcPr>
            <w:tcW w:w="869" w:type="dxa"/>
            <w:tcMar/>
          </w:tcPr>
          <w:p w:rsidRPr="00C829BB" w:rsidR="00A97773" w:rsidP="00A97773" w:rsidRDefault="00A97773" w14:paraId="639149ED" w14:textId="77777777">
            <w:pPr>
              <w:rPr>
                <w:highlight w:val="yellow"/>
              </w:rPr>
            </w:pPr>
          </w:p>
        </w:tc>
        <w:tc>
          <w:tcPr>
            <w:tcW w:w="1257" w:type="dxa"/>
            <w:tcMar/>
          </w:tcPr>
          <w:p w:rsidRPr="00C829BB" w:rsidR="00A97773" w:rsidP="00A97773" w:rsidRDefault="00A97773" w14:paraId="57CDF1D9" w14:textId="77777777">
            <w:pPr>
              <w:rPr>
                <w:highlight w:val="yellow"/>
              </w:rPr>
            </w:pPr>
          </w:p>
        </w:tc>
      </w:tr>
      <w:tr w:rsidRPr="00C829BB" w:rsidR="00A97773" w:rsidTr="2F391BD4" w14:paraId="75117D86" w14:textId="77777777">
        <w:trPr>
          <w:trHeight w:val="300"/>
        </w:trPr>
        <w:tc>
          <w:tcPr>
            <w:tcW w:w="1977" w:type="dxa"/>
            <w:tcMar/>
          </w:tcPr>
          <w:p w:rsidRPr="00C829BB" w:rsidR="00A97773" w:rsidP="33CEB2E3" w:rsidRDefault="00A97773" w14:paraId="3D36E909" w14:textId="77777777">
            <w:pPr/>
          </w:p>
        </w:tc>
        <w:tc>
          <w:tcPr>
            <w:tcW w:w="1636" w:type="dxa"/>
            <w:tcMar/>
          </w:tcPr>
          <w:p w:rsidRPr="00C829BB" w:rsidR="00A97773" w:rsidP="33CEB2E3" w:rsidRDefault="00A97773" w14:paraId="7E96DE66" w14:textId="77777777">
            <w:pPr/>
          </w:p>
        </w:tc>
        <w:tc>
          <w:tcPr>
            <w:tcW w:w="1038" w:type="dxa"/>
            <w:tcMar/>
          </w:tcPr>
          <w:p w:rsidRPr="00C829BB" w:rsidR="00A97773" w:rsidP="33CEB2E3" w:rsidRDefault="00A97773" w14:paraId="7CDEF0FA" w14:textId="77777777">
            <w:pPr/>
          </w:p>
        </w:tc>
        <w:tc>
          <w:tcPr>
            <w:tcW w:w="1336" w:type="dxa"/>
            <w:tcMar/>
          </w:tcPr>
          <w:p w:rsidRPr="00C829BB" w:rsidR="00A97773" w:rsidP="33CEB2E3" w:rsidRDefault="00A97773" w14:paraId="0FCFA5D4" w14:textId="77777777">
            <w:pPr/>
          </w:p>
        </w:tc>
        <w:tc>
          <w:tcPr>
            <w:tcW w:w="545" w:type="dxa"/>
            <w:tcMar/>
          </w:tcPr>
          <w:p w:rsidRPr="00C829BB" w:rsidR="00A97773" w:rsidP="33CEB2E3" w:rsidRDefault="00A97773" w14:paraId="2C1964FF" w14:textId="77777777">
            <w:pPr/>
          </w:p>
        </w:tc>
        <w:tc>
          <w:tcPr>
            <w:tcW w:w="546" w:type="dxa"/>
            <w:tcMar/>
          </w:tcPr>
          <w:p w:rsidRPr="00C829BB" w:rsidR="00A97773" w:rsidP="33CEB2E3" w:rsidRDefault="00A97773" w14:paraId="65446034" w14:textId="77777777">
            <w:pPr/>
          </w:p>
        </w:tc>
        <w:tc>
          <w:tcPr>
            <w:tcW w:w="609" w:type="dxa"/>
            <w:tcMar/>
          </w:tcPr>
          <w:p w:rsidRPr="00C829BB" w:rsidR="00A97773" w:rsidP="33CEB2E3" w:rsidRDefault="00A97773" w14:paraId="0B2B955E" w14:textId="0C444822">
            <w:pPr/>
          </w:p>
        </w:tc>
        <w:tc>
          <w:tcPr>
            <w:tcW w:w="516" w:type="dxa"/>
            <w:tcMar/>
          </w:tcPr>
          <w:p w:rsidRPr="00C829BB" w:rsidR="00A97773" w:rsidP="33CEB2E3" w:rsidRDefault="00A97773" w14:paraId="220DEEE6" w14:textId="6E801A0C">
            <w:pPr/>
            <w:r w:rsidR="00A97773">
              <w:rPr/>
              <w:t>1</w:t>
            </w:r>
          </w:p>
        </w:tc>
        <w:tc>
          <w:tcPr>
            <w:tcW w:w="634" w:type="dxa"/>
            <w:tcMar/>
          </w:tcPr>
          <w:p w:rsidRPr="00C829BB" w:rsidR="00A97773" w:rsidP="33CEB2E3" w:rsidRDefault="00A97773" w14:paraId="0B92A66E" w14:textId="77777777">
            <w:pPr/>
          </w:p>
        </w:tc>
        <w:tc>
          <w:tcPr>
            <w:tcW w:w="497" w:type="dxa"/>
            <w:tcMar/>
          </w:tcPr>
          <w:p w:rsidRPr="00C829BB" w:rsidR="00A97773" w:rsidP="33CEB2E3" w:rsidRDefault="00A97773" w14:paraId="14077845" w14:textId="77777777">
            <w:pPr/>
          </w:p>
        </w:tc>
        <w:tc>
          <w:tcPr>
            <w:tcW w:w="546" w:type="dxa"/>
            <w:tcMar/>
          </w:tcPr>
          <w:p w:rsidRPr="00C829BB" w:rsidR="00A97773" w:rsidP="33CEB2E3" w:rsidRDefault="00A97773" w14:paraId="7D9DAC48" w14:textId="77777777">
            <w:pPr/>
          </w:p>
        </w:tc>
        <w:tc>
          <w:tcPr>
            <w:tcW w:w="546" w:type="dxa"/>
            <w:tcMar/>
          </w:tcPr>
          <w:p w:rsidRPr="00C829BB" w:rsidR="00A97773" w:rsidP="33CEB2E3" w:rsidRDefault="00A97773" w14:paraId="24E72F5C" w14:textId="77777777">
            <w:pPr/>
          </w:p>
        </w:tc>
        <w:tc>
          <w:tcPr>
            <w:tcW w:w="2148" w:type="dxa"/>
            <w:tcMar/>
          </w:tcPr>
          <w:p w:rsidRPr="00C829BB" w:rsidR="00A97773" w:rsidP="33CEB2E3" w:rsidRDefault="00A97773" w14:paraId="541090CC" w14:textId="55129D08">
            <w:pPr/>
            <w:r w:rsidR="00A97773">
              <w:rPr/>
              <w:t>Daily Uncorrected Period BM Unit Total Allocated Volume</w:t>
            </w:r>
          </w:p>
        </w:tc>
        <w:tc>
          <w:tcPr>
            <w:tcW w:w="869" w:type="dxa"/>
            <w:tcMar/>
          </w:tcPr>
          <w:p w:rsidRPr="00C829BB" w:rsidR="00A97773" w:rsidP="00A97773" w:rsidRDefault="00A97773" w14:paraId="1A8FBAAD" w14:textId="77777777">
            <w:pPr>
              <w:rPr>
                <w:highlight w:val="yellow"/>
              </w:rPr>
            </w:pPr>
          </w:p>
        </w:tc>
        <w:tc>
          <w:tcPr>
            <w:tcW w:w="1257" w:type="dxa"/>
            <w:tcMar/>
          </w:tcPr>
          <w:p w:rsidRPr="00C829BB" w:rsidR="00A97773" w:rsidP="00A97773" w:rsidRDefault="00A97773" w14:paraId="16F94D27" w14:textId="77777777">
            <w:pPr>
              <w:rPr>
                <w:highlight w:val="yellow"/>
              </w:rPr>
            </w:pPr>
          </w:p>
        </w:tc>
      </w:tr>
      <w:tr w:rsidRPr="00C829BB" w:rsidR="00A97773" w:rsidTr="2F391BD4" w14:paraId="41D28614" w14:textId="77777777">
        <w:trPr>
          <w:trHeight w:val="300"/>
        </w:trPr>
        <w:tc>
          <w:tcPr>
            <w:tcW w:w="1977" w:type="dxa"/>
            <w:tcMar/>
          </w:tcPr>
          <w:p w:rsidRPr="00C829BB" w:rsidR="00A97773" w:rsidP="33CEB2E3" w:rsidRDefault="00A97773" w14:paraId="429DD2B2" w14:textId="77777777">
            <w:pPr/>
          </w:p>
        </w:tc>
        <w:tc>
          <w:tcPr>
            <w:tcW w:w="1636" w:type="dxa"/>
            <w:tcMar/>
          </w:tcPr>
          <w:p w:rsidRPr="00C829BB" w:rsidR="00A97773" w:rsidP="33CEB2E3" w:rsidRDefault="00A97773" w14:paraId="3BA8DCDE" w14:textId="77777777">
            <w:pPr/>
          </w:p>
        </w:tc>
        <w:tc>
          <w:tcPr>
            <w:tcW w:w="1038" w:type="dxa"/>
            <w:tcMar/>
          </w:tcPr>
          <w:p w:rsidRPr="00C829BB" w:rsidR="00A97773" w:rsidP="33CEB2E3" w:rsidRDefault="00A97773" w14:paraId="582E0132" w14:textId="77777777">
            <w:pPr/>
          </w:p>
        </w:tc>
        <w:tc>
          <w:tcPr>
            <w:tcW w:w="1336" w:type="dxa"/>
            <w:tcMar/>
          </w:tcPr>
          <w:p w:rsidRPr="00C829BB" w:rsidR="00A97773" w:rsidP="33CEB2E3" w:rsidRDefault="00A97773" w14:paraId="77F0BF1E" w14:textId="77777777">
            <w:pPr/>
          </w:p>
        </w:tc>
        <w:tc>
          <w:tcPr>
            <w:tcW w:w="545" w:type="dxa"/>
            <w:tcMar/>
          </w:tcPr>
          <w:p w:rsidRPr="00C829BB" w:rsidR="00A97773" w:rsidP="33CEB2E3" w:rsidRDefault="00A97773" w14:paraId="69E0C793" w14:textId="77777777">
            <w:pPr/>
          </w:p>
        </w:tc>
        <w:tc>
          <w:tcPr>
            <w:tcW w:w="546" w:type="dxa"/>
            <w:tcMar/>
          </w:tcPr>
          <w:p w:rsidRPr="00C829BB" w:rsidR="00A97773" w:rsidP="33CEB2E3" w:rsidRDefault="00A97773" w14:paraId="6F553EF9" w14:textId="77777777">
            <w:pPr/>
          </w:p>
        </w:tc>
        <w:tc>
          <w:tcPr>
            <w:tcW w:w="609" w:type="dxa"/>
            <w:tcMar/>
          </w:tcPr>
          <w:p w:rsidRPr="00C829BB" w:rsidR="00A97773" w:rsidP="33CEB2E3" w:rsidRDefault="00A97773" w14:paraId="345DB7DD" w14:textId="328FFF38">
            <w:pPr/>
          </w:p>
        </w:tc>
        <w:tc>
          <w:tcPr>
            <w:tcW w:w="516" w:type="dxa"/>
            <w:tcMar/>
          </w:tcPr>
          <w:p w:rsidRPr="00C829BB" w:rsidR="00A97773" w:rsidP="33CEB2E3" w:rsidRDefault="00A97773" w14:paraId="0A637839" w14:textId="43742F6D">
            <w:pPr/>
            <w:r w:rsidR="00A97773">
              <w:rPr/>
              <w:t>1</w:t>
            </w:r>
          </w:p>
        </w:tc>
        <w:tc>
          <w:tcPr>
            <w:tcW w:w="634" w:type="dxa"/>
            <w:tcMar/>
          </w:tcPr>
          <w:p w:rsidRPr="00C829BB" w:rsidR="00A97773" w:rsidP="33CEB2E3" w:rsidRDefault="00A97773" w14:paraId="2507DB81" w14:textId="77777777">
            <w:pPr/>
          </w:p>
        </w:tc>
        <w:tc>
          <w:tcPr>
            <w:tcW w:w="497" w:type="dxa"/>
            <w:tcMar/>
          </w:tcPr>
          <w:p w:rsidRPr="00C829BB" w:rsidR="00A97773" w:rsidP="33CEB2E3" w:rsidRDefault="00A97773" w14:paraId="397CB191" w14:textId="77777777">
            <w:pPr/>
          </w:p>
        </w:tc>
        <w:tc>
          <w:tcPr>
            <w:tcW w:w="546" w:type="dxa"/>
            <w:tcMar/>
          </w:tcPr>
          <w:p w:rsidRPr="00C829BB" w:rsidR="00A97773" w:rsidP="33CEB2E3" w:rsidRDefault="00A97773" w14:paraId="7FB4C902" w14:textId="77777777">
            <w:pPr/>
          </w:p>
        </w:tc>
        <w:tc>
          <w:tcPr>
            <w:tcW w:w="546" w:type="dxa"/>
            <w:tcMar/>
          </w:tcPr>
          <w:p w:rsidRPr="00C829BB" w:rsidR="00A97773" w:rsidP="33CEB2E3" w:rsidRDefault="00A97773" w14:paraId="559060EA" w14:textId="77777777">
            <w:pPr/>
          </w:p>
        </w:tc>
        <w:tc>
          <w:tcPr>
            <w:tcW w:w="2148" w:type="dxa"/>
            <w:tcMar/>
          </w:tcPr>
          <w:p w:rsidRPr="00C829BB" w:rsidR="00A97773" w:rsidP="33CEB2E3" w:rsidRDefault="00A97773" w14:paraId="1EE2CF58" w14:textId="382B28AB">
            <w:pPr/>
            <w:r w:rsidR="00A97773">
              <w:rPr/>
              <w:t>Daily Period BM Unit Total Allocated Volume</w:t>
            </w:r>
          </w:p>
        </w:tc>
        <w:tc>
          <w:tcPr>
            <w:tcW w:w="869" w:type="dxa"/>
            <w:tcMar/>
          </w:tcPr>
          <w:p w:rsidRPr="00C829BB" w:rsidR="00A97773" w:rsidP="00A97773" w:rsidRDefault="00A97773" w14:paraId="7E3930BE" w14:textId="77777777">
            <w:pPr>
              <w:rPr>
                <w:highlight w:val="yellow"/>
              </w:rPr>
            </w:pPr>
          </w:p>
        </w:tc>
        <w:tc>
          <w:tcPr>
            <w:tcW w:w="1257" w:type="dxa"/>
            <w:tcMar/>
          </w:tcPr>
          <w:p w:rsidRPr="00C829BB" w:rsidR="00A97773" w:rsidP="00A97773" w:rsidRDefault="00A97773" w14:paraId="730FD7B1" w14:textId="77777777">
            <w:pPr>
              <w:rPr>
                <w:highlight w:val="yellow"/>
              </w:rPr>
            </w:pPr>
          </w:p>
        </w:tc>
      </w:tr>
    </w:tbl>
    <w:p w:rsidR="004B39DB" w:rsidRDefault="0050093D" w14:paraId="21C3792B" w14:textId="791A410E">
      <w:pPr>
        <w:spacing w:before="500" w:after="300"/>
      </w:pPr>
    </w:p>
    <w:sectPr w:rsidR="004B39DB" w:rsidSect="0003461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5840" w:h="12240" w:orient="landscape"/>
      <w:pgMar w:top="283" w:right="567" w:bottom="283" w:left="567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2CC07320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889CD5E" w16cex:dateUtc="2023-08-18T09:58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2CC07320" w16cid:durableId="2889CD5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97B25" w:rsidP="00E97B25" w:rsidRDefault="00E97B25" w14:paraId="1ED5A91D" w14:textId="77777777">
      <w:pPr>
        <w:spacing w:after="0" w:line="240" w:lineRule="auto"/>
      </w:pPr>
      <w:r>
        <w:separator/>
      </w:r>
    </w:p>
  </w:endnote>
  <w:endnote w:type="continuationSeparator" w:id="0">
    <w:p w:rsidR="00E97B25" w:rsidP="00E97B25" w:rsidRDefault="00E97B25" w14:paraId="3FD743D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7B25" w:rsidRDefault="00E97B25" w14:paraId="69B685F5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7B25" w:rsidRDefault="00E97B25" w14:paraId="5826F26D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7B25" w:rsidRDefault="00E97B25" w14:paraId="58AB517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97B25" w:rsidP="00E97B25" w:rsidRDefault="00E97B25" w14:paraId="6F077D38" w14:textId="77777777">
      <w:pPr>
        <w:spacing w:after="0" w:line="240" w:lineRule="auto"/>
      </w:pPr>
      <w:r>
        <w:separator/>
      </w:r>
    </w:p>
  </w:footnote>
  <w:footnote w:type="continuationSeparator" w:id="0">
    <w:p w:rsidR="00E97B25" w:rsidP="00E97B25" w:rsidRDefault="00E97B25" w14:paraId="5B899C9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7B25" w:rsidRDefault="00E97B25" w14:paraId="5BD21976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7B25" w:rsidRDefault="00E97B25" w14:paraId="5B639D32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7B25" w:rsidRDefault="00E97B25" w14:paraId="5031A0E0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 w16cid:durableId="1335458144">
    <w:abstractNumId w:val="8"/>
  </w:num>
  <w:num w:numId="2" w16cid:durableId="2000033809">
    <w:abstractNumId w:val="6"/>
  </w:num>
  <w:num w:numId="3" w16cid:durableId="1104106525">
    <w:abstractNumId w:val="5"/>
  </w:num>
  <w:num w:numId="4" w16cid:durableId="1065572001">
    <w:abstractNumId w:val="4"/>
  </w:num>
  <w:num w:numId="5" w16cid:durableId="1939024258">
    <w:abstractNumId w:val="7"/>
  </w:num>
  <w:num w:numId="6" w16cid:durableId="1713536780">
    <w:abstractNumId w:val="3"/>
  </w:num>
  <w:num w:numId="7" w16cid:durableId="462239925">
    <w:abstractNumId w:val="2"/>
  </w:num>
  <w:num w:numId="8" w16cid:durableId="1634603421">
    <w:abstractNumId w:val="1"/>
  </w:num>
  <w:num w:numId="9" w16cid:durableId="1823736677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65B64"/>
    <w:rsid w:val="00065D4C"/>
    <w:rsid w:val="00091FAF"/>
    <w:rsid w:val="000A05C0"/>
    <w:rsid w:val="00111C5B"/>
    <w:rsid w:val="00140061"/>
    <w:rsid w:val="0015074B"/>
    <w:rsid w:val="00197803"/>
    <w:rsid w:val="00213C2C"/>
    <w:rsid w:val="0029639D"/>
    <w:rsid w:val="00326F90"/>
    <w:rsid w:val="003B0533"/>
    <w:rsid w:val="003C122C"/>
    <w:rsid w:val="0042481A"/>
    <w:rsid w:val="004951B4"/>
    <w:rsid w:val="004A1B79"/>
    <w:rsid w:val="004B39DB"/>
    <w:rsid w:val="0050093D"/>
    <w:rsid w:val="00563BEB"/>
    <w:rsid w:val="005D5439"/>
    <w:rsid w:val="00622928"/>
    <w:rsid w:val="006C2AC3"/>
    <w:rsid w:val="006E8850"/>
    <w:rsid w:val="0076B585"/>
    <w:rsid w:val="00791158"/>
    <w:rsid w:val="0079300C"/>
    <w:rsid w:val="007A6923"/>
    <w:rsid w:val="00A264CF"/>
    <w:rsid w:val="00A97773"/>
    <w:rsid w:val="00AA1D8D"/>
    <w:rsid w:val="00B35A54"/>
    <w:rsid w:val="00B47730"/>
    <w:rsid w:val="00C829BB"/>
    <w:rsid w:val="00CB0664"/>
    <w:rsid w:val="00D021D3"/>
    <w:rsid w:val="00D1147E"/>
    <w:rsid w:val="00D559E7"/>
    <w:rsid w:val="00DE52E6"/>
    <w:rsid w:val="00E239B4"/>
    <w:rsid w:val="00E47B3C"/>
    <w:rsid w:val="00E908F2"/>
    <w:rsid w:val="00E97288"/>
    <w:rsid w:val="00E97B25"/>
    <w:rsid w:val="00EC3F27"/>
    <w:rsid w:val="00FC693F"/>
    <w:rsid w:val="03F6EC39"/>
    <w:rsid w:val="051932CC"/>
    <w:rsid w:val="0533CE35"/>
    <w:rsid w:val="05B5A74F"/>
    <w:rsid w:val="06CE1F95"/>
    <w:rsid w:val="06F4715B"/>
    <w:rsid w:val="0869EFF6"/>
    <w:rsid w:val="08C2D939"/>
    <w:rsid w:val="0A05C057"/>
    <w:rsid w:val="0CE7DF3E"/>
    <w:rsid w:val="0E74047B"/>
    <w:rsid w:val="0FE48DA7"/>
    <w:rsid w:val="12103BC4"/>
    <w:rsid w:val="126A81A8"/>
    <w:rsid w:val="12BA99E8"/>
    <w:rsid w:val="14566A49"/>
    <w:rsid w:val="15291759"/>
    <w:rsid w:val="1567F9BE"/>
    <w:rsid w:val="173C3149"/>
    <w:rsid w:val="194C53FB"/>
    <w:rsid w:val="1A8B9BA9"/>
    <w:rsid w:val="1AAC8370"/>
    <w:rsid w:val="1AF67EB7"/>
    <w:rsid w:val="1DB58CB6"/>
    <w:rsid w:val="1E2E1F79"/>
    <w:rsid w:val="1FFAD40C"/>
    <w:rsid w:val="2064DC35"/>
    <w:rsid w:val="20E6A18F"/>
    <w:rsid w:val="220BA818"/>
    <w:rsid w:val="22283635"/>
    <w:rsid w:val="225F9482"/>
    <w:rsid w:val="256EF550"/>
    <w:rsid w:val="2668B50D"/>
    <w:rsid w:val="2929648A"/>
    <w:rsid w:val="2960A685"/>
    <w:rsid w:val="2960A685"/>
    <w:rsid w:val="2C07F86A"/>
    <w:rsid w:val="2C1D0ADB"/>
    <w:rsid w:val="2DA5813B"/>
    <w:rsid w:val="2DF37073"/>
    <w:rsid w:val="2F391BD4"/>
    <w:rsid w:val="309358D1"/>
    <w:rsid w:val="30971221"/>
    <w:rsid w:val="30DC1B9F"/>
    <w:rsid w:val="3183D18B"/>
    <w:rsid w:val="3307BA5E"/>
    <w:rsid w:val="33CEB2E3"/>
    <w:rsid w:val="3511DDB6"/>
    <w:rsid w:val="3601C0D3"/>
    <w:rsid w:val="363D3054"/>
    <w:rsid w:val="3690A5E4"/>
    <w:rsid w:val="3B524601"/>
    <w:rsid w:val="3FB688AD"/>
    <w:rsid w:val="41029EFE"/>
    <w:rsid w:val="4122CC19"/>
    <w:rsid w:val="413E754F"/>
    <w:rsid w:val="41A56429"/>
    <w:rsid w:val="4353F820"/>
    <w:rsid w:val="435D4744"/>
    <w:rsid w:val="43F8472B"/>
    <w:rsid w:val="44FFB2C3"/>
    <w:rsid w:val="46274099"/>
    <w:rsid w:val="4720ABA5"/>
    <w:rsid w:val="48902D54"/>
    <w:rsid w:val="49974DB1"/>
    <w:rsid w:val="49F400A7"/>
    <w:rsid w:val="4AA7AC93"/>
    <w:rsid w:val="4B00841A"/>
    <w:rsid w:val="4BC5F056"/>
    <w:rsid w:val="4C4680EE"/>
    <w:rsid w:val="4D61C0B7"/>
    <w:rsid w:val="4DB534B2"/>
    <w:rsid w:val="4E1F145E"/>
    <w:rsid w:val="4F9A5DC4"/>
    <w:rsid w:val="532EE91A"/>
    <w:rsid w:val="536AF5E5"/>
    <w:rsid w:val="54C202A7"/>
    <w:rsid w:val="55E976E5"/>
    <w:rsid w:val="55F1D826"/>
    <w:rsid w:val="560658B7"/>
    <w:rsid w:val="5905640D"/>
    <w:rsid w:val="59F58848"/>
    <w:rsid w:val="5BF74B04"/>
    <w:rsid w:val="5C980E46"/>
    <w:rsid w:val="5F74A591"/>
    <w:rsid w:val="606076BA"/>
    <w:rsid w:val="613C7D83"/>
    <w:rsid w:val="62667A86"/>
    <w:rsid w:val="640044C7"/>
    <w:rsid w:val="665A55BE"/>
    <w:rsid w:val="67DE1DB7"/>
    <w:rsid w:val="68121EC2"/>
    <w:rsid w:val="68733D03"/>
    <w:rsid w:val="68829C85"/>
    <w:rsid w:val="69015A0F"/>
    <w:rsid w:val="6AACDD9B"/>
    <w:rsid w:val="6ACB92BF"/>
    <w:rsid w:val="6C34710E"/>
    <w:rsid w:val="6C78227A"/>
    <w:rsid w:val="6D575D15"/>
    <w:rsid w:val="712E8742"/>
    <w:rsid w:val="71AE57E8"/>
    <w:rsid w:val="72BEA40B"/>
    <w:rsid w:val="7328767D"/>
    <w:rsid w:val="736E45CE"/>
    <w:rsid w:val="7488D5DC"/>
    <w:rsid w:val="76A70FF8"/>
    <w:rsid w:val="76D4A575"/>
    <w:rsid w:val="778DCAF4"/>
    <w:rsid w:val="77A8EAF9"/>
    <w:rsid w:val="7821FF4E"/>
    <w:rsid w:val="7AF81760"/>
    <w:rsid w:val="7BA40AA2"/>
    <w:rsid w:val="7BA4311E"/>
    <w:rsid w:val="7C93E7C1"/>
    <w:rsid w:val="7EE445A2"/>
    <w:rsid w:val="7FF78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062061"/>
  <w14:defaultImageDpi w14:val="300"/>
  <w15:docId w15:val="{295A0937-E8DD-47F3-90CF-4B485B4E9F6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sz w:val="48"/>
    </w:r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60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Pr>
      <w:rFonts w:ascii="Arial" w:hAnsi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7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97803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780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197803"/>
    <w:rPr>
      <w:rFonts w:ascii="Arial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7B25"/>
    <w:pPr>
      <w:spacing w:after="0" w:line="240" w:lineRule="auto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0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2.xml" Id="rId16" /><Relationship Type="http://schemas.openxmlformats.org/officeDocument/2006/relationships/footer" Target="footer3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header" Target="header1.xml" Id="rId15" /><Relationship Type="http://schemas.openxmlformats.org/officeDocument/2006/relationships/theme" Target="theme/theme1.xml" Id="rId23" /><Relationship Type="http://schemas.openxmlformats.org/officeDocument/2006/relationships/endnotes" Target="endnotes.xml" Id="rId10" /><Relationship Type="http://schemas.openxmlformats.org/officeDocument/2006/relationships/header" Target="header3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8/08/relationships/commentsExtensible" Target="commentsExtensible.xml" Id="rId14" /><Relationship Type="http://schemas.microsoft.com/office/2011/relationships/people" Target="people.xml" Id="rId2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5EE5B5C173214A839887E0AB6FC9A0" ma:contentTypeVersion="29" ma:contentTypeDescription="Create a new document." ma:contentTypeScope="" ma:versionID="01500bf12814dbd71e15c287d645d8c3">
  <xsd:schema xmlns:xsd="http://www.w3.org/2001/XMLSchema" xmlns:xs="http://www.w3.org/2001/XMLSchema" xmlns:p="http://schemas.microsoft.com/office/2006/metadata/properties" xmlns:ns2="1ec6c686-3e88-4115-b468-4b1672fc2d35" xmlns:ns3="336dc6f7-e858-42a6-bc18-5509d747a3d8" targetNamespace="http://schemas.microsoft.com/office/2006/metadata/properties" ma:root="true" ma:fieldsID="4d459693e8ea7ff40dc001d01e55b944" ns2:_="" ns3:_="">
    <xsd:import namespace="1ec6c686-3e88-4115-b468-4b1672fc2d35"/>
    <xsd:import namespace="336dc6f7-e858-42a6-bc18-5509d747a3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DocumentType" minOccurs="0"/>
                <xsd:element ref="ns2:Agreed_x0020_By" minOccurs="0"/>
                <xsd:element ref="ns2:Process_x0020_Owner" minOccurs="0"/>
                <xsd:element ref="ns2:Status" minOccurs="0"/>
                <xsd:element ref="ns2:Comme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Theme" minOccurs="0"/>
                <xsd:element ref="ns2:Document_x0020_Working" minOccurs="0"/>
                <xsd:element ref="ns2:Preview" minOccurs="0"/>
                <xsd:element ref="ns2:MediaServiceObjectDetectorVersion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c6c686-3e88-4115-b468-4b1672fc2d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ocumentType" ma:index="20" nillable="true" ma:displayName="Document Type" ma:format="Dropdown" ma:internalName="DocumentType">
      <xsd:simpleType>
        <xsd:restriction base="dms:Choice">
          <xsd:enumeration value="Requirments"/>
          <xsd:enumeration value="Design Diagrams"/>
          <xsd:enumeration value="User Journey "/>
        </xsd:restriction>
      </xsd:simpleType>
    </xsd:element>
    <xsd:element name="Agreed_x0020_By" ma:index="21" nillable="true" ma:displayName="Agreed By" ma:list="UserInfo" ma:SharePointGroup="0" ma:internalName="Agreed_x0020_By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cess_x0020_Owner" ma:index="22" nillable="true" ma:displayName="Owner" ma:list="UserInfo" ma:SharePointGroup="0" ma:internalName="Process_x0020_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23" nillable="true" ma:displayName="Status" ma:default="Draft" ma:format="Dropdown" ma:internalName="Status">
      <xsd:simpleType>
        <xsd:restriction base="dms:Choice">
          <xsd:enumeration value="Draft"/>
          <xsd:enumeration value="Under Review"/>
          <xsd:enumeration value="Awaiting Approval"/>
          <xsd:enumeration value="Conditionally Approved"/>
          <xsd:enumeration value="Approved"/>
          <xsd:enumeration value="Withdrawn"/>
          <xsd:enumeration value="Published to Public"/>
        </xsd:restriction>
      </xsd:simpleType>
    </xsd:element>
    <xsd:element name="Comments" ma:index="24" nillable="true" ma:displayName="Comments" ma:internalName="Comments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b729a3f8-4722-4e57-9e2a-e61faa73ad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heme" ma:index="29" nillable="true" ma:displayName="Theme" ma:format="Dropdown" ma:internalName="Theme">
      <xsd:simpleType>
        <xsd:restriction base="dms:Choice">
          <xsd:enumeration value="Meter to Bank"/>
          <xsd:enumeration value="MPAN Ownership"/>
          <xsd:enumeration value="Metering Changes"/>
          <xsd:enumeration value="Supporting Documents"/>
        </xsd:restriction>
      </xsd:simpleType>
    </xsd:element>
    <xsd:element name="Document_x0020_Working" ma:index="30" nillable="true" ma:displayName="Document Working" ma:default="Not Started" ma:format="Dropdown" ma:internalName="Document_x0020_Working">
      <xsd:simpleType>
        <xsd:restriction base="dms:Choice">
          <xsd:enumeration value="Not Started"/>
          <xsd:enumeration value="WIP"/>
          <xsd:enumeration value="Completed"/>
        </xsd:restriction>
      </xsd:simpleType>
    </xsd:element>
    <xsd:element name="Preview" ma:index="31" nillable="true" ma:displayName="Preview" ma:description="Screenshot of dashboards latest version" ma:format="Thumbnail" ma:internalName="Preview">
      <xsd:simpleType>
        <xsd:restriction base="dms:Unknown"/>
      </xsd:simpleType>
    </xsd:element>
    <xsd:element name="MediaServiceObjectDetectorVersions" ma:index="3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otes" ma:index="33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6dc6f7-e858-42a6-bc18-5509d747a3d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ba98fe0e-ca27-4971-8480-54664c51f667}" ma:internalName="TaxCatchAll" ma:showField="CatchAllData" ma:web="336dc6f7-e858-42a6-bc18-5509d747a3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1ec6c686-3e88-4115-b468-4b1672fc2d35" xsi:nil="true"/>
    <Status xmlns="1ec6c686-3e88-4115-b468-4b1672fc2d35">Draft</Status>
    <lcf76f155ced4ddcb4097134ff3c332f xmlns="1ec6c686-3e88-4115-b468-4b1672fc2d35">
      <Terms xmlns="http://schemas.microsoft.com/office/infopath/2007/PartnerControls"/>
    </lcf76f155ced4ddcb4097134ff3c332f>
    <Preview xmlns="1ec6c686-3e88-4115-b468-4b1672fc2d35" xsi:nil="true"/>
    <Theme xmlns="1ec6c686-3e88-4115-b468-4b1672fc2d35" xsi:nil="true"/>
    <TaxCatchAll xmlns="336dc6f7-e858-42a6-bc18-5509d747a3d8" xsi:nil="true"/>
    <Document_x0020_Working xmlns="1ec6c686-3e88-4115-b468-4b1672fc2d35">Not Started</Document_x0020_Working>
    <Agreed_x0020_By xmlns="1ec6c686-3e88-4115-b468-4b1672fc2d35">
      <UserInfo>
        <DisplayName/>
        <AccountId xsi:nil="true"/>
        <AccountType/>
      </UserInfo>
    </Agreed_x0020_By>
    <Notes xmlns="1ec6c686-3e88-4115-b468-4b1672fc2d35" xsi:nil="true"/>
    <Process_x0020_Owner xmlns="1ec6c686-3e88-4115-b468-4b1672fc2d35">
      <UserInfo>
        <DisplayName/>
        <AccountId xsi:nil="true"/>
        <AccountType/>
      </UserInfo>
    </Process_x0020_Owner>
    <Comments xmlns="1ec6c686-3e88-4115-b468-4b1672fc2d3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6DD1C9-515F-4814-9695-59588C3E1DC5}"/>
</file>

<file path=customXml/itemProps2.xml><?xml version="1.0" encoding="utf-8"?>
<ds:datastoreItem xmlns:ds="http://schemas.openxmlformats.org/officeDocument/2006/customXml" ds:itemID="{74E7CAC9-CD4E-440F-9012-AA3C21497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2A1C0E-B1EF-428F-9CCE-DEAB27C7632C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a6fcc962-f658-45a0-b70f-f635604fb4ed"/>
    <ds:schemaRef ds:uri="http://purl.org/dc/terms/"/>
    <ds:schemaRef ds:uri="2b642a08-e570-4d55-b8a1-2147ea337038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5349305-673F-4DBF-B608-A5C7A0208FD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be7ebee-5b98-4973-86ef-ae3752ea54e7}" enabled="1" method="Privileged" siteId="{b9fec68c-c92d-461e-9a97-3d03a0f18b8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Derek Weaving (Elexon)</cp:lastModifiedBy>
  <cp:revision>19</cp:revision>
  <dcterms:created xsi:type="dcterms:W3CDTF">2023-08-18T09:57:00Z</dcterms:created>
  <dcterms:modified xsi:type="dcterms:W3CDTF">2023-09-04T10:31:30Z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0x010100545EE5B5C173214A839887E0AB6FC9A0</vt:lpwstr>
  </property>
</Properties>
</file>